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7" w:name="_GoBack"/>
      <w:bookmarkEnd w:id="17"/>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10</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2019课标全国Ⅰ卷 D篇 对受欢迎的人分类研究</w:t>
      </w:r>
      <w:r>
        <w:rPr>
          <w:rFonts w:hint="eastAsia" w:ascii="Times New Roman" w:hAnsi="Times New Roman" w:eastAsia="宋体" w:cs="Times New Roman"/>
          <w:b/>
          <w:sz w:val="24"/>
          <w:szCs w:val="24"/>
          <w:lang w:eastAsia="zh-CN"/>
        </w:rPr>
        <w:t>）</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During the rosy years of elementary school(小学), I enjoyed sharing my dolls and jokes, which allowed me to keep my high social status. I was the queen of the playground. Then came my tweens and teens, and mean girls and cool kids. They rose in the ranks not by being friendly but by smoking cigarettes, breaking rules and playing jokes on others, among whom I soon found myself.</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Popularity is a well⁃explored subject in social psychology. Mitch Prinstein, a professor of clinical psychology sorts the popular into two categories:the likable and the status seekers. The likables' plays⁃well⁃with⁃others qualities strengthen schoolyard friendships, jump⁃start interpersonal skills and, when tapped early, are employed ever after in life and work. Then there's the kind of popularity that appears in adolescence:status born of power and even dishonorable behavior.</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Enviable as the cool kids may have seemed, Dr. Prinstein's studies show unpleasant consequences. Those who were highest in status in high school, as well as those least liked in elementary school, are “most likely to engage(从事)in dangerous and risky behavior.”</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In one study, Dr. Prinstein examined the two types of popularity in 235 adolescents, scoring the least liked, the most liked and the highest in status based on student surveys(调查研究).“We found that the least well⁃liked teens had become more aggressive over time toward their classmates. But so had those who were high in status. It clearly showed that while likability can lead to healthy adjustment, high status has just the opposite effect on us.”</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Dr. Prinstein has also found that the qualities that made the neighbors want you on a play date—sharing, kindness, openness—carry over to later years and make you better able to relate and connect with others.</w:t>
      </w:r>
    </w:p>
    <w:p>
      <w:pPr>
        <w:spacing w:line="312" w:lineRule="auto"/>
        <w:ind w:firstLine="480" w:firstLineChars="200"/>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In analyzing his and other research, Dr. Prinstein came to another conclusion:Not only is likability related to positive life outcomes, but it is also responsible for those outcomes, too. “Being liked creates opportunities for learning and for new kinds of life experiences that help somebody gain an advantage,”he said.</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eastAsia" w:ascii="Times New Roman" w:hAnsi="Times New Roman" w:eastAsia="宋体" w:cs="Times New Roman"/>
          <w:kern w:val="2"/>
          <w:sz w:val="24"/>
          <w:szCs w:val="24"/>
          <w:lang w:val="en-US" w:eastAsia="zh-CN" w:bidi="ar-SA"/>
          <w14:ligatures w14:val="none"/>
        </w:rPr>
        <w:t>32</w:t>
      </w:r>
      <w:r>
        <w:rPr>
          <w:rFonts w:hint="default" w:ascii="Times New Roman" w:hAnsi="Times New Roman" w:eastAsia="宋体" w:cs="Times New Roman"/>
          <w:kern w:val="2"/>
          <w:sz w:val="24"/>
          <w:szCs w:val="24"/>
          <w:lang w:val="en-US" w:eastAsia="zh-CN" w:bidi="ar-SA"/>
          <w14:ligatures w14:val="none"/>
        </w:rPr>
        <w:t>.What sort of girl was the author in her early years of elementary school?</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 xml:space="preserve">A. Unkind.           </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 xml:space="preserve"> B. Lonely.         </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 xml:space="preserve"> C. Generous.          </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 xml:space="preserve">  D. Cool.</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eastAsia" w:ascii="Times New Roman" w:hAnsi="Times New Roman" w:eastAsia="宋体" w:cs="Times New Roman"/>
          <w:kern w:val="2"/>
          <w:sz w:val="24"/>
          <w:szCs w:val="24"/>
          <w:lang w:val="en-US" w:eastAsia="zh-CN" w:bidi="ar-SA"/>
          <w14:ligatures w14:val="none"/>
        </w:rPr>
        <w:t>33</w:t>
      </w:r>
      <w:r>
        <w:rPr>
          <w:rFonts w:hint="default" w:ascii="Times New Roman" w:hAnsi="Times New Roman" w:eastAsia="宋体" w:cs="Times New Roman"/>
          <w:kern w:val="2"/>
          <w:sz w:val="24"/>
          <w:szCs w:val="24"/>
          <w:lang w:val="en-US" w:eastAsia="zh-CN" w:bidi="ar-SA"/>
          <w14:ligatures w14:val="none"/>
        </w:rPr>
        <w:t>.What is the second paragraph mainly about?</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A. The classification of the popular.</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B. The characteristics of adolescents.</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C. The importance of interpersonal skills.</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D. The causes of dishonorable behavior.</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3</w:t>
      </w:r>
      <w:r>
        <w:rPr>
          <w:rFonts w:hint="eastAsia" w:ascii="Times New Roman" w:hAnsi="Times New Roman" w:eastAsia="宋体" w:cs="Times New Roman"/>
          <w:kern w:val="2"/>
          <w:sz w:val="24"/>
          <w:szCs w:val="24"/>
          <w:lang w:val="en-US" w:eastAsia="zh-CN" w:bidi="ar-SA"/>
          <w14:ligatures w14:val="none"/>
        </w:rPr>
        <w:t>4</w:t>
      </w:r>
      <w:r>
        <w:rPr>
          <w:rFonts w:hint="default" w:ascii="Times New Roman" w:hAnsi="Times New Roman" w:eastAsia="宋体" w:cs="Times New Roman"/>
          <w:kern w:val="2"/>
          <w:sz w:val="24"/>
          <w:szCs w:val="24"/>
          <w:lang w:val="en-US" w:eastAsia="zh-CN" w:bidi="ar-SA"/>
          <w14:ligatures w14:val="none"/>
        </w:rPr>
        <w:t>.What did Dr. Prinstein's study find about the most liked kids?</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 xml:space="preserve">A. They appeared to be aggressive.       </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B. They tended to be more adaptable.</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 xml:space="preserve">C. They enjoyed the highest status.      </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D. They performed well academically.</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eastAsia" w:ascii="Times New Roman" w:hAnsi="Times New Roman" w:eastAsia="宋体" w:cs="Times New Roman"/>
          <w:kern w:val="2"/>
          <w:sz w:val="24"/>
          <w:szCs w:val="24"/>
          <w:lang w:val="en-US" w:eastAsia="zh-CN" w:bidi="ar-SA"/>
          <w14:ligatures w14:val="none"/>
        </w:rPr>
        <w:t>35</w:t>
      </w:r>
      <w:r>
        <w:rPr>
          <w:rFonts w:hint="default" w:ascii="Times New Roman" w:hAnsi="Times New Roman" w:eastAsia="宋体" w:cs="Times New Roman"/>
          <w:kern w:val="2"/>
          <w:sz w:val="24"/>
          <w:szCs w:val="24"/>
          <w:lang w:val="en-US" w:eastAsia="zh-CN" w:bidi="ar-SA"/>
          <w14:ligatures w14:val="none"/>
        </w:rPr>
        <w:t>.What is the best title for the text?</w:t>
      </w:r>
    </w:p>
    <w:p>
      <w:pPr>
        <w:spacing w:line="312" w:lineRule="auto"/>
        <w:jc w:val="both"/>
        <w:rPr>
          <w:rFonts w:hint="default" w:ascii="Times New Roman" w:hAnsi="Times New Roman" w:eastAsia="宋体" w:cs="Times New Roman"/>
          <w:kern w:val="2"/>
          <w:sz w:val="24"/>
          <w:szCs w:val="24"/>
          <w:lang w:val="en-US" w:eastAsia="zh-CN" w:bidi="ar-SA"/>
          <w14:ligatures w14:val="none"/>
        </w:rPr>
      </w:pPr>
      <w:r>
        <w:rPr>
          <w:rFonts w:hint="default" w:ascii="Times New Roman" w:hAnsi="Times New Roman" w:eastAsia="宋体" w:cs="Times New Roman"/>
          <w:kern w:val="2"/>
          <w:sz w:val="24"/>
          <w:szCs w:val="24"/>
          <w:lang w:val="en-US" w:eastAsia="zh-CN" w:bidi="ar-SA"/>
          <w14:ligatures w14:val="none"/>
        </w:rPr>
        <w:t>A. Be Nice—You Won't Finish Last</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B. The Higher the Status, the Better</w:t>
      </w:r>
    </w:p>
    <w:p>
      <w:pPr>
        <w:spacing w:line="312" w:lineRule="auto"/>
        <w:jc w:val="both"/>
        <w:rPr>
          <w:rFonts w:hint="default" w:ascii="Times New Roman" w:hAnsi="Times New Roman" w:eastAsia="宋体" w:cs="Times New Roman"/>
          <w:b/>
          <w:sz w:val="24"/>
          <w:szCs w:val="24"/>
          <w:lang w:eastAsia="zh-CN"/>
        </w:rPr>
      </w:pPr>
      <w:r>
        <w:rPr>
          <w:rFonts w:hint="default" w:ascii="Times New Roman" w:hAnsi="Times New Roman" w:eastAsia="宋体" w:cs="Times New Roman"/>
          <w:kern w:val="2"/>
          <w:sz w:val="24"/>
          <w:szCs w:val="24"/>
          <w:lang w:val="en-US" w:eastAsia="zh-CN" w:bidi="ar-SA"/>
          <w14:ligatures w14:val="none"/>
        </w:rPr>
        <w:t>C. Be the Best—You Can Make It</w:t>
      </w:r>
      <w:r>
        <w:rPr>
          <w:rFonts w:hint="eastAsia" w:ascii="Times New Roman" w:hAnsi="Times New Roman" w:eastAsia="宋体" w:cs="Times New Roman"/>
          <w:kern w:val="2"/>
          <w:sz w:val="24"/>
          <w:szCs w:val="24"/>
          <w:lang w:val="en-US" w:eastAsia="zh-CN" w:bidi="ar-SA"/>
          <w14:ligatures w14:val="none"/>
        </w:rPr>
        <w:t xml:space="preserve">             </w:t>
      </w:r>
      <w:r>
        <w:rPr>
          <w:rFonts w:hint="default" w:ascii="Times New Roman" w:hAnsi="Times New Roman" w:eastAsia="宋体" w:cs="Times New Roman"/>
          <w:kern w:val="2"/>
          <w:sz w:val="24"/>
          <w:szCs w:val="24"/>
          <w:lang w:val="en-US" w:eastAsia="zh-CN" w:bidi="ar-SA"/>
          <w14:ligatures w14:val="none"/>
        </w:rPr>
        <w:t>D. More Self⁃Control, Less Aggressiveness</w:t>
      </w:r>
    </w:p>
    <w:p>
      <w:pPr>
        <w:spacing w:before="320" w:after="120" w:line="360" w:lineRule="auto"/>
        <w:ind w:left="0"/>
        <w:jc w:val="left"/>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说明文，围绕“社会心理学中受欢迎者的分类及不同类型受欢迎者的影响”展开，采用“个人经历引入—核心分类阐述—研究结果分析—结论总结”的逻辑结构，贴合高考说明文“观点明确、研究支撑、逻辑清晰”的考查范式，嵌入细节理解、主旨大意、推理判断等核心题型考点：</w:t>
      </w:r>
    </w:p>
    <w:p>
      <w:pPr>
        <w:numPr>
          <w:ilvl w:val="0"/>
          <w:numId w:val="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引入话题（第1段）：作者以自身小学、青少年时期的社交经历为切入点，描述不同阶段的受欢迎状态——小学时因分享、友善保持高社交地位，青少年时期却陷入“酷孩子”的负面社交圈，自然引出“受欢迎”这一核心话题，对应32题考点。</w:t>
      </w:r>
    </w:p>
    <w:p>
      <w:pPr>
        <w:numPr>
          <w:ilvl w:val="0"/>
          <w:numId w:val="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核心分类（第2段）：引用临床心理学教授Mitch Prinstein的研究，将受欢迎者分为两类——讨人喜欢型（likable）和追求地位型（status seekers），分别简要说明两类人的特点及影响，对应33题主旨题考点。</w:t>
      </w:r>
    </w:p>
    <w:p>
      <w:pPr>
        <w:numPr>
          <w:ilvl w:val="0"/>
          <w:numId w:val="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结果（第3-4段）：阐述Prinstein博士的研究发现——追求地位型受欢迎者（包括高中时地位最高的人和小学时最不受欢迎的人）更易参与危险行为；不受欢迎的青少年和地位高的青少年都会变得更具攻击性，而讨人喜欢型受欢迎者能实现健康适应，对应34题考点。</w:t>
      </w:r>
    </w:p>
    <w:p>
      <w:pPr>
        <w:numPr>
          <w:ilvl w:val="0"/>
          <w:numId w:val="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补充研究（第5段）：进一步说明讨人喜欢型受欢迎者的核心品质（分享、善良、开放）会持续到成年，帮助人们更好地与他人建立联系。</w:t>
      </w:r>
    </w:p>
    <w:p>
      <w:pPr>
        <w:numPr>
          <w:ilvl w:val="0"/>
          <w:numId w:val="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总结结论（第6段）：得出最终结论——讨人喜欢不仅与积极的人生结果相关，更是这些积极结果的原因，强调友善、讨人喜欢的重要性，呼应全文主旨，对应35题标题题考点。</w:t>
      </w:r>
    </w:p>
    <w:p>
      <w:pPr>
        <w:spacing w:before="320" w:after="120" w:line="360" w:lineRule="auto"/>
        <w:ind w:left="0"/>
        <w:jc w:val="left"/>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小学的美好时光里，我喜欢分享我的玩偶和笑话，这让我得以保持较高的社交地位。我曾是操场上的“女王”。然后进入了少年和青少年时期，身边出现了刻薄的女孩和“酷孩子”。他们之所以能提升地位，不是靠友善，而是靠抽烟、违反规则和捉弄别人，我很快就发现自己也跻身其中。</w:t>
      </w:r>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受欢迎程度是社会心理学中一个研究充分的课题。临床心理学教授米奇·普林斯坦将受欢迎者分为两类：讨人喜欢型和追求地位型。讨人喜欢型的人善于与人相处的品质，能巩固校园友谊、推动人际交往能力的提升，而且如果早期培养这种品质，会在今后的生活和工作中一直发挥作用。此外，青春期还会出现另一种受欢迎程度：源于权力甚至不光彩行为的地位。</w:t>
      </w:r>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尽管“酷孩子”看似令人羡慕，但普林斯坦博士的研究显示，这会带来令人不快的后果。那些在高中时地位最高的人，以及那些在小学时最不受欢迎的人，“最有可能参与危险和冒险行为”。</w:t>
      </w:r>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一项研究中，普林斯坦博士对235名青少年的两种受欢迎类型进行了调查，根据学生调查结果，对最不受欢迎、最受欢迎和地位最高的人进行打分。“我们发现，随着时间的推移，最不受欢迎的青少年对同学变得更具攻击性。但那些地位高的人也是如此。这清楚地表明，讨人喜欢能带来健康的适应能力，而高地位对我们产生的影响恰恰相反。”</w:t>
      </w:r>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普林斯坦博士还发现，那些让邻居愿意邀请你一起玩耍的品质——分享、善良、开放——会延续到晚年，让你更善于与他人建立联系和相处。</w:t>
      </w:r>
    </w:p>
    <w:p>
      <w:pPr>
        <w:spacing w:before="120" w:after="120" w:line="360" w:lineRule="auto"/>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在分析他自己和其他研究时，普林斯坦博士得出了另一个结论：讨人喜欢不仅与积极的人生结果相关，而且也是这些结果产生的原因。“被人喜欢会创造学习机会和新的人生体验，帮助人们获得优势，”他说。</w:t>
      </w:r>
    </w:p>
    <w:p>
      <w:pPr>
        <w:spacing w:before="320" w:after="120" w:line="360" w:lineRule="auto"/>
        <w:ind w:left="0"/>
        <w:jc w:val="left"/>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left"/>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引入话题（对应第1段）</w:t>
      </w:r>
      <w:bookmarkEnd w:id="3"/>
    </w:p>
    <w:p>
      <w:pPr>
        <w:numPr>
          <w:ilvl w:val="0"/>
          <w:numId w:val="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rosy adj. 美好的；愉快的——修饰“elementary school”，描述小学时光的美好，对应32题背景。</w:t>
      </w:r>
    </w:p>
    <w:p>
      <w:pPr>
        <w:numPr>
          <w:ilvl w:val="0"/>
          <w:numId w:val="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elementary school 小学——作者社交经历的初始阶段。</w:t>
      </w:r>
    </w:p>
    <w:p>
      <w:pPr>
        <w:numPr>
          <w:ilvl w:val="0"/>
          <w:numId w:val="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enjoy v. 喜欢；享受——描述作者小学时乐于分享的状态。</w:t>
      </w:r>
    </w:p>
    <w:p>
      <w:pPr>
        <w:numPr>
          <w:ilvl w:val="0"/>
          <w:numId w:val="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share v. 分享——作者小学时保持高社交地位的核心行为，对应32题考点。</w:t>
      </w:r>
    </w:p>
    <w:p>
      <w:pPr>
        <w:numPr>
          <w:ilvl w:val="0"/>
          <w:numId w:val="1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doll n. 玩偶；玩具娃娃——作者分享的物品之一。</w:t>
      </w:r>
    </w:p>
    <w:p>
      <w:pPr>
        <w:numPr>
          <w:ilvl w:val="0"/>
          <w:numId w:val="1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joke n. 笑话——作者分享的内容之一。</w:t>
      </w:r>
    </w:p>
    <w:p>
      <w:pPr>
        <w:numPr>
          <w:ilvl w:val="0"/>
          <w:numId w:val="1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allow v. 使能够；允许——固定搭配“allow sb. to do sth.”，表示“让某人能够做某事”。</w:t>
      </w:r>
    </w:p>
    <w:p>
      <w:pPr>
        <w:numPr>
          <w:ilvl w:val="0"/>
          <w:numId w:val="1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keep v. 保持；维持——指作者维持高社交地位。</w:t>
      </w:r>
    </w:p>
    <w:p>
      <w:pPr>
        <w:numPr>
          <w:ilvl w:val="0"/>
          <w:numId w:val="1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high social status 高社交地位——作者小学时的状态，与青少年时期形成对比。</w:t>
      </w:r>
    </w:p>
    <w:p>
      <w:pPr>
        <w:numPr>
          <w:ilvl w:val="0"/>
          <w:numId w:val="1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queen n. 女王——此处为比喻，指作者在操场上的核心地位。</w:t>
      </w:r>
    </w:p>
    <w:p>
      <w:pPr>
        <w:numPr>
          <w:ilvl w:val="0"/>
          <w:numId w:val="1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playground n. 操场——小学社交的主要场景。</w:t>
      </w:r>
    </w:p>
    <w:p>
      <w:pPr>
        <w:numPr>
          <w:ilvl w:val="0"/>
          <w:numId w:val="1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tweens and teens 少年和青少年时期——人生的一个过渡阶段，社交状态发生变化。</w:t>
      </w:r>
    </w:p>
    <w:p>
      <w:pPr>
        <w:numPr>
          <w:ilvl w:val="0"/>
          <w:numId w:val="1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mean adj. 刻薄的；不友善的——修饰“girls”，描述青少年时期身边的负面人群。</w:t>
      </w:r>
    </w:p>
    <w:p>
      <w:pPr>
        <w:numPr>
          <w:ilvl w:val="0"/>
          <w:numId w:val="1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cool kid 酷孩子——青少年时期受欢迎的一类人，行为具有负面性。</w:t>
      </w:r>
    </w:p>
    <w:p>
      <w:pPr>
        <w:numPr>
          <w:ilvl w:val="0"/>
          <w:numId w:val="2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rise in the ranks 提升地位；崭露头角——指“酷孩子”获得更高社交地位的过程。</w:t>
      </w:r>
    </w:p>
    <w:p>
      <w:pPr>
        <w:numPr>
          <w:ilvl w:val="0"/>
          <w:numId w:val="2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prep. 通过（某种方式）——说明“酷孩子”提升地位的方式（抽烟、违反规则等）。</w:t>
      </w:r>
    </w:p>
    <w:p>
      <w:pPr>
        <w:numPr>
          <w:ilvl w:val="0"/>
          <w:numId w:val="2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smoke cigarettes 抽烟——“酷孩子”的负面行为之一。</w:t>
      </w:r>
    </w:p>
    <w:p>
      <w:pPr>
        <w:numPr>
          <w:ilvl w:val="0"/>
          <w:numId w:val="2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break rules 违反规则——“酷孩子”的负面行为之一。</w:t>
      </w:r>
    </w:p>
    <w:p>
      <w:pPr>
        <w:numPr>
          <w:ilvl w:val="0"/>
          <w:numId w:val="2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play jokes on 捉弄；开玩笑（捉弄性的）——“酷孩子”的负面行为之一。</w:t>
      </w:r>
    </w:p>
    <w:p>
      <w:pPr>
        <w:spacing w:before="300" w:after="120" w:line="360" w:lineRule="auto"/>
        <w:ind w:left="0"/>
        <w:jc w:val="left"/>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核心分类（对应第2段）</w:t>
      </w:r>
      <w:bookmarkEnd w:id="4"/>
    </w:p>
    <w:p>
      <w:pPr>
        <w:numPr>
          <w:ilvl w:val="0"/>
          <w:numId w:val="2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popularity n. 受欢迎程度；人气——本文核心话题，贯穿全文的核心词汇。</w:t>
      </w:r>
    </w:p>
    <w:p>
      <w:pPr>
        <w:numPr>
          <w:ilvl w:val="0"/>
          <w:numId w:val="2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well-explored adj. 研究充分的——描述“popularity”在社会心理学中的研究现状。</w:t>
      </w:r>
    </w:p>
    <w:p>
      <w:pPr>
        <w:numPr>
          <w:ilvl w:val="0"/>
          <w:numId w:val="2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subject n. 课题；主题——指“popularity”这一研究对象。</w:t>
      </w:r>
    </w:p>
    <w:p>
      <w:pPr>
        <w:numPr>
          <w:ilvl w:val="0"/>
          <w:numId w:val="2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social psychology 社会心理学——研究的学科领域。</w:t>
      </w:r>
    </w:p>
    <w:p>
      <w:pPr>
        <w:numPr>
          <w:ilvl w:val="0"/>
          <w:numId w:val="2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professor n. 教授——指Mitch Prinstein的身份。</w:t>
      </w:r>
    </w:p>
    <w:p>
      <w:pPr>
        <w:numPr>
          <w:ilvl w:val="0"/>
          <w:numId w:val="3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clinical psychology 临床心理学——Mitch Prinstein教授的专业领域。</w:t>
      </w:r>
    </w:p>
    <w:p>
      <w:pPr>
        <w:numPr>
          <w:ilvl w:val="0"/>
          <w:numId w:val="3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sort...into... 把……分为……——固定搭配，指普林斯坦教授对受欢迎者的分类，对应33题考点。</w:t>
      </w:r>
    </w:p>
    <w:p>
      <w:pPr>
        <w:numPr>
          <w:ilvl w:val="0"/>
          <w:numId w:val="3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likable adj. 讨人喜欢的——第一类受欢迎者的核心特质，对应下文的“likables”。</w:t>
      </w:r>
    </w:p>
    <w:p>
      <w:pPr>
        <w:numPr>
          <w:ilvl w:val="0"/>
          <w:numId w:val="3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status seeker 追求地位者——第二类受欢迎者的称谓，指追求社交地位的人。</w:t>
      </w:r>
    </w:p>
    <w:p>
      <w:pPr>
        <w:numPr>
          <w:ilvl w:val="0"/>
          <w:numId w:val="3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plays-well-with-others adj. 善于与人相处的——讨人喜欢型受欢迎者的核心品质。</w:t>
      </w:r>
    </w:p>
    <w:p>
      <w:pPr>
        <w:numPr>
          <w:ilvl w:val="0"/>
          <w:numId w:val="3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quality n. 品质；特质——指人的性格、行为上的特点。</w:t>
      </w:r>
    </w:p>
    <w:p>
      <w:pPr>
        <w:numPr>
          <w:ilvl w:val="0"/>
          <w:numId w:val="3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strengthen v. 巩固；加强——指善于与人相处的品质对校园友谊的作用。</w:t>
      </w:r>
    </w:p>
    <w:p>
      <w:pPr>
        <w:numPr>
          <w:ilvl w:val="0"/>
          <w:numId w:val="3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schoolyard friendship 校园友谊——讨人喜欢型品质影响的对象之一。</w:t>
      </w:r>
    </w:p>
    <w:p>
      <w:pPr>
        <w:numPr>
          <w:ilvl w:val="0"/>
          <w:numId w:val="3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jump-start v. 推动；启动——指该品质对人际交往能力的促进作用。</w:t>
      </w:r>
    </w:p>
    <w:p>
      <w:pPr>
        <w:numPr>
          <w:ilvl w:val="0"/>
          <w:numId w:val="3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interpersonal skill 人际交往能力——高考高频短语，指与人相处、沟通的能力。</w:t>
      </w:r>
    </w:p>
    <w:p>
      <w:pPr>
        <w:numPr>
          <w:ilvl w:val="0"/>
          <w:numId w:val="4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tap v. 培养；开发（此处为被动语态“when tapped early”，指“早期被培养”）——高考熟词生义。</w:t>
      </w:r>
    </w:p>
    <w:p>
      <w:pPr>
        <w:numPr>
          <w:ilvl w:val="0"/>
          <w:numId w:val="4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employ v. 运用；使用——指早期培养的品质在生活和工作中被运用。</w:t>
      </w:r>
    </w:p>
    <w:p>
      <w:pPr>
        <w:numPr>
          <w:ilvl w:val="0"/>
          <w:numId w:val="4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ever after 从此以后；一直——指品质在今后的生活工作中持续发挥作用。</w:t>
      </w:r>
    </w:p>
    <w:p>
      <w:pPr>
        <w:numPr>
          <w:ilvl w:val="0"/>
          <w:numId w:val="4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adolescence n. 青春期——第二类受欢迎者（追求地位型）出现的阶段。</w:t>
      </w:r>
    </w:p>
    <w:p>
      <w:pPr>
        <w:numPr>
          <w:ilvl w:val="0"/>
          <w:numId w:val="4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status n. 地位；身份——此处指源于权力和不光彩行为的社交地位。</w:t>
      </w:r>
    </w:p>
    <w:p>
      <w:pPr>
        <w:numPr>
          <w:ilvl w:val="0"/>
          <w:numId w:val="4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born of 源于；来自——说明这种地位的来源（权力、不光彩行为）。</w:t>
      </w:r>
    </w:p>
    <w:p>
      <w:pPr>
        <w:numPr>
          <w:ilvl w:val="0"/>
          <w:numId w:val="4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power n. 权力——地位的来源之一。</w:t>
      </w:r>
    </w:p>
    <w:p>
      <w:pPr>
        <w:numPr>
          <w:ilvl w:val="0"/>
          <w:numId w:val="4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dishonorable adj. 不光彩的；不道德的——修饰“behavior”，描述追求地位型受欢迎者的行为特点。</w:t>
      </w:r>
    </w:p>
    <w:p>
      <w:pPr>
        <w:numPr>
          <w:ilvl w:val="0"/>
          <w:numId w:val="4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behavior n. 行为；举止——指追求地位型受欢迎者的负面行为。</w:t>
      </w:r>
    </w:p>
    <w:p>
      <w:pPr>
        <w:spacing w:before="300" w:after="120" w:line="360" w:lineRule="auto"/>
        <w:ind w:left="0"/>
        <w:jc w:val="left"/>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研究结果（对应第3-4段）</w:t>
      </w:r>
      <w:bookmarkEnd w:id="5"/>
    </w:p>
    <w:p>
      <w:pPr>
        <w:numPr>
          <w:ilvl w:val="0"/>
          <w:numId w:val="4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enviable adj. 令人羡慕的——描述人们对“酷孩子”的表面印象。</w:t>
      </w:r>
    </w:p>
    <w:p>
      <w:pPr>
        <w:numPr>
          <w:ilvl w:val="0"/>
          <w:numId w:val="5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unpleasant adj. 令人不快的——修饰“consequences”，指追求地位型受欢迎者的负面结果。</w:t>
      </w:r>
    </w:p>
    <w:p>
      <w:pPr>
        <w:numPr>
          <w:ilvl w:val="0"/>
          <w:numId w:val="5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consequence n. 后果；结果——指负面行为带来的影响，对应研究发现。</w:t>
      </w:r>
    </w:p>
    <w:p>
      <w:pPr>
        <w:numPr>
          <w:ilvl w:val="0"/>
          <w:numId w:val="5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highest in status 地位最高的——指高中时期社交地位顶尖的人。</w:t>
      </w:r>
    </w:p>
    <w:p>
      <w:pPr>
        <w:numPr>
          <w:ilvl w:val="0"/>
          <w:numId w:val="5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least liked 最不受欢迎的——指小学时期不被喜欢的人。</w:t>
      </w:r>
    </w:p>
    <w:p>
      <w:pPr>
        <w:numPr>
          <w:ilvl w:val="0"/>
          <w:numId w:val="5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most likely to 最有可能……——强调这类人群参与危险行为的概率高。</w:t>
      </w:r>
    </w:p>
    <w:p>
      <w:pPr>
        <w:numPr>
          <w:ilvl w:val="0"/>
          <w:numId w:val="5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engage in 从事；参与——固定搭配，指参与危险和冒险行为，高考高频短语。</w:t>
      </w:r>
    </w:p>
    <w:p>
      <w:pPr>
        <w:numPr>
          <w:ilvl w:val="0"/>
          <w:numId w:val="5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dangerous adj. 危险的——修饰“behavior”，指负面行为的属性。</w:t>
      </w:r>
    </w:p>
    <w:p>
      <w:pPr>
        <w:numPr>
          <w:ilvl w:val="0"/>
          <w:numId w:val="5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risky adj. 冒险的；有风险的——与“dangerous”并列，描述行为的特点。</w:t>
      </w:r>
    </w:p>
    <w:p>
      <w:pPr>
        <w:numPr>
          <w:ilvl w:val="0"/>
          <w:numId w:val="5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examine v. 调查；研究——指普林斯坦博士对青少年受欢迎类型的研究动作。</w:t>
      </w:r>
    </w:p>
    <w:p>
      <w:pPr>
        <w:numPr>
          <w:ilvl w:val="0"/>
          <w:numId w:val="5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adolescent n. 青少年——研究的调查对象。</w:t>
      </w:r>
    </w:p>
    <w:p>
      <w:pPr>
        <w:numPr>
          <w:ilvl w:val="0"/>
          <w:numId w:val="6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score v. 打分；评分——指研究人员根据调查结果对青少年进行评价。</w:t>
      </w:r>
    </w:p>
    <w:p>
      <w:pPr>
        <w:numPr>
          <w:ilvl w:val="0"/>
          <w:numId w:val="6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based on 基于；根据——指打分的依据是学生调查结果。</w:t>
      </w:r>
    </w:p>
    <w:p>
      <w:pPr>
        <w:numPr>
          <w:ilvl w:val="0"/>
          <w:numId w:val="6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student survey 学生调查——研究的数据来源。</w:t>
      </w:r>
    </w:p>
    <w:p>
      <w:pPr>
        <w:numPr>
          <w:ilvl w:val="0"/>
          <w:numId w:val="6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aggressive adj. 攻击性的；挑衅的——指不受欢迎者和地位高者的行为变化，对应研究结果。</w:t>
      </w:r>
    </w:p>
    <w:p>
      <w:pPr>
        <w:numPr>
          <w:ilvl w:val="0"/>
          <w:numId w:val="6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over time 随着时间的推移——指行为变化的过程。</w:t>
      </w:r>
    </w:p>
    <w:p>
      <w:pPr>
        <w:numPr>
          <w:ilvl w:val="0"/>
          <w:numId w:val="6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classmate n. 同学——攻击行为的对象。</w:t>
      </w:r>
    </w:p>
    <w:p>
      <w:pPr>
        <w:numPr>
          <w:ilvl w:val="0"/>
          <w:numId w:val="6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clearly adv. 清楚地；明显地——强调研究结果的明确性。</w:t>
      </w:r>
    </w:p>
    <w:p>
      <w:pPr>
        <w:numPr>
          <w:ilvl w:val="0"/>
          <w:numId w:val="6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likability n. 讨人喜欢；可爱度——指讨人喜欢型受欢迎者的核心特质，名词形式。</w:t>
      </w:r>
    </w:p>
    <w:p>
      <w:pPr>
        <w:numPr>
          <w:ilvl w:val="0"/>
          <w:numId w:val="6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lead to 导致；带来——指讨人喜欢能带来健康的适应能力，高考高频短语。</w:t>
      </w:r>
    </w:p>
    <w:p>
      <w:pPr>
        <w:numPr>
          <w:ilvl w:val="0"/>
          <w:numId w:val="6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healthy adjustment 健康的适应能力——讨人喜欢型受欢迎者的积极结果。</w:t>
      </w:r>
    </w:p>
    <w:p>
      <w:pPr>
        <w:numPr>
          <w:ilvl w:val="0"/>
          <w:numId w:val="7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opposite effect 相反的影响——指高地位带来的负面结果，与讨人喜欢型形成对比，对应34题考点。</w:t>
      </w:r>
    </w:p>
    <w:p>
      <w:pPr>
        <w:spacing w:before="300" w:after="120" w:line="360" w:lineRule="auto"/>
        <w:ind w:left="0"/>
        <w:jc w:val="left"/>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补充研究（对应第5段）</w:t>
      </w:r>
      <w:bookmarkEnd w:id="6"/>
    </w:p>
    <w:p>
      <w:pPr>
        <w:numPr>
          <w:ilvl w:val="0"/>
          <w:numId w:val="7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neighbor n. 邻居——此处指童年时期的邻居，用于举例说明讨人喜欢的品质。</w:t>
      </w:r>
    </w:p>
    <w:p>
      <w:pPr>
        <w:numPr>
          <w:ilvl w:val="0"/>
          <w:numId w:val="7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play date 一起玩耍的约会（儿童间）——指邻居愿意邀请作者一起玩耍的场景。</w:t>
      </w:r>
    </w:p>
    <w:p>
      <w:pPr>
        <w:numPr>
          <w:ilvl w:val="0"/>
          <w:numId w:val="7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kindness n. 善良——讨人喜欢型受欢迎者的核心品质之一。</w:t>
      </w:r>
    </w:p>
    <w:p>
      <w:pPr>
        <w:numPr>
          <w:ilvl w:val="0"/>
          <w:numId w:val="7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openness n. 开放（性格）——讨人喜欢型受欢迎者的核心品质之一。</w:t>
      </w:r>
    </w:p>
    <w:p>
      <w:pPr>
        <w:numPr>
          <w:ilvl w:val="0"/>
          <w:numId w:val="7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carry over 延续；持续——指童年时期的品质延续到成年。</w:t>
      </w:r>
    </w:p>
    <w:p>
      <w:pPr>
        <w:numPr>
          <w:ilvl w:val="0"/>
          <w:numId w:val="7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later years 晚年；今后的岁月——指品质持续发挥作用的阶段。</w:t>
      </w:r>
    </w:p>
    <w:p>
      <w:pPr>
        <w:numPr>
          <w:ilvl w:val="0"/>
          <w:numId w:val="7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relate v. 相处；建立联系——指善于与他人相处的能力。</w:t>
      </w:r>
    </w:p>
    <w:p>
      <w:pPr>
        <w:numPr>
          <w:ilvl w:val="0"/>
          <w:numId w:val="7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connect with 与……建立联系——固定搭配，与“relate”并列，指与人相处的能力，高考高频短语。</w:t>
      </w:r>
    </w:p>
    <w:p>
      <w:pPr>
        <w:spacing w:before="300" w:after="120" w:line="360" w:lineRule="auto"/>
        <w:ind w:left="0"/>
        <w:jc w:val="left"/>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总结结论（对应第6段）</w:t>
      </w:r>
      <w:bookmarkEnd w:id="7"/>
    </w:p>
    <w:p>
      <w:pPr>
        <w:numPr>
          <w:ilvl w:val="0"/>
          <w:numId w:val="7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analyze v. 分析——指普林斯坦博士对自己和其他研究的分析动作。</w:t>
      </w:r>
    </w:p>
    <w:p>
      <w:pPr>
        <w:numPr>
          <w:ilvl w:val="0"/>
          <w:numId w:val="8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come to a conclusion 得出结论——固定搭配，指研究人员得出最终观点，高考高频短语。</w:t>
      </w:r>
    </w:p>
    <w:p>
      <w:pPr>
        <w:numPr>
          <w:ilvl w:val="0"/>
          <w:numId w:val="8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not only...but also... 不仅……而且……——连接两个并列的结论，强调讨人喜欢的重要性。</w:t>
      </w:r>
    </w:p>
    <w:p>
      <w:pPr>
        <w:numPr>
          <w:ilvl w:val="0"/>
          <w:numId w:val="8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related to 与……相关——指讨人喜欢与积极人生结果的关联。</w:t>
      </w:r>
    </w:p>
    <w:p>
      <w:pPr>
        <w:numPr>
          <w:ilvl w:val="0"/>
          <w:numId w:val="8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positive adj. 积极的——修饰“life outcomes”，指好的人生结果。</w:t>
      </w:r>
    </w:p>
    <w:p>
      <w:pPr>
        <w:numPr>
          <w:ilvl w:val="0"/>
          <w:numId w:val="8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life outcome 人生结果；人生结局——指讨人喜欢带来的长期影响。</w:t>
      </w:r>
    </w:p>
    <w:p>
      <w:pPr>
        <w:numPr>
          <w:ilvl w:val="0"/>
          <w:numId w:val="8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responsible for 是……的原因；对……负责——指讨人喜欢是积极人生结果的原因，强调其重要性。</w:t>
      </w:r>
    </w:p>
    <w:p>
      <w:pPr>
        <w:numPr>
          <w:ilvl w:val="0"/>
          <w:numId w:val="8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create v. 创造；带来——指被人喜欢能创造学习和体验的机会。</w:t>
      </w:r>
    </w:p>
    <w:p>
      <w:pPr>
        <w:numPr>
          <w:ilvl w:val="0"/>
          <w:numId w:val="8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opportunity n. 机会——指被人喜欢带来的积极收获。</w:t>
      </w:r>
    </w:p>
    <w:p>
      <w:pPr>
        <w:numPr>
          <w:ilvl w:val="0"/>
          <w:numId w:val="8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learning n. 学习——指被人喜欢带来的学习机会。</w:t>
      </w:r>
    </w:p>
    <w:p>
      <w:pPr>
        <w:numPr>
          <w:ilvl w:val="0"/>
          <w:numId w:val="8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new kinds of 各种新的——修饰“life experiences”。</w:t>
      </w:r>
    </w:p>
    <w:p>
      <w:pPr>
        <w:numPr>
          <w:ilvl w:val="0"/>
          <w:numId w:val="9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life experience 人生体验——指被人喜欢带来的新体验。</w:t>
      </w:r>
    </w:p>
    <w:p>
      <w:pPr>
        <w:numPr>
          <w:ilvl w:val="0"/>
          <w:numId w:val="9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gain an advantage 获得优势——指这些机会和体验能帮助人们获得优势，对应全文主旨。</w:t>
      </w:r>
    </w:p>
    <w:p>
      <w:pPr>
        <w:spacing w:before="320" w:after="120" w:line="360" w:lineRule="auto"/>
        <w:ind w:left="0"/>
        <w:jc w:val="left"/>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四、核心词块精讲精练</w:t>
      </w:r>
      <w:bookmarkEnd w:id="8"/>
    </w:p>
    <w:p>
      <w:pPr>
        <w:numPr>
          <w:ilvl w:val="0"/>
          <w:numId w:val="9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sort...into</w:t>
      </w:r>
      <w:r>
        <w:rPr>
          <w:rFonts w:hint="default" w:ascii="Times New Roman" w:hAnsi="Times New Roman" w:eastAsia="宋体" w:cs="Times New Roman"/>
          <w:sz w:val="24"/>
          <w:szCs w:val="24"/>
        </w:rPr>
        <w:t>... 把……分为……</w:t>
      </w:r>
    </w:p>
    <w:p>
      <w:pPr>
        <w:numPr>
          <w:ilvl w:val="0"/>
          <w:numId w:val="9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例句1：Dr. Prinstein, a professor of clinical psychology, </w:t>
      </w:r>
      <w:r>
        <w:rPr>
          <w:rFonts w:hint="default" w:ascii="Times New Roman" w:hAnsi="Times New Roman" w:eastAsia="宋体" w:cs="Times New Roman"/>
          <w:color w:val="0000FF"/>
          <w:sz w:val="24"/>
          <w:szCs w:val="24"/>
        </w:rPr>
        <w:t>sorts</w:t>
      </w:r>
      <w:r>
        <w:rPr>
          <w:rFonts w:hint="default" w:ascii="Times New Roman" w:hAnsi="Times New Roman" w:eastAsia="宋体" w:cs="Times New Roman"/>
          <w:sz w:val="24"/>
          <w:szCs w:val="24"/>
        </w:rPr>
        <w:t xml:space="preserve"> the popular </w:t>
      </w:r>
      <w:r>
        <w:rPr>
          <w:rFonts w:hint="default" w:ascii="Times New Roman" w:hAnsi="Times New Roman" w:eastAsia="宋体" w:cs="Times New Roman"/>
          <w:color w:val="0000FF"/>
          <w:sz w:val="24"/>
          <w:szCs w:val="24"/>
        </w:rPr>
        <w:t>into</w:t>
      </w:r>
      <w:r>
        <w:rPr>
          <w:rFonts w:hint="default" w:ascii="Times New Roman" w:hAnsi="Times New Roman" w:eastAsia="宋体" w:cs="Times New Roman"/>
          <w:sz w:val="24"/>
          <w:szCs w:val="24"/>
        </w:rPr>
        <w:t xml:space="preserve"> two categories: the likable and the status seekers.（高考阅读：研究类）</w:t>
      </w:r>
    </w:p>
    <w:p>
      <w:pPr>
        <w:numPr>
          <w:ilvl w:val="0"/>
          <w:numId w:val="9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翻译：临床心理学教授普林斯坦博士将受欢迎者分为两类：讨人喜欢型和追求地位型。</w:t>
      </w:r>
    </w:p>
    <w:p>
      <w:pPr>
        <w:numPr>
          <w:ilvl w:val="0"/>
          <w:numId w:val="9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can </w:t>
      </w:r>
      <w:r>
        <w:rPr>
          <w:rFonts w:hint="default" w:ascii="Times New Roman" w:hAnsi="Times New Roman" w:eastAsia="宋体" w:cs="Times New Roman"/>
          <w:color w:val="0000FF"/>
          <w:sz w:val="24"/>
          <w:szCs w:val="24"/>
        </w:rPr>
        <w:t>sort</w:t>
      </w:r>
      <w:r>
        <w:rPr>
          <w:rFonts w:hint="default" w:ascii="Times New Roman" w:hAnsi="Times New Roman" w:eastAsia="宋体" w:cs="Times New Roman"/>
          <w:sz w:val="24"/>
          <w:szCs w:val="24"/>
        </w:rPr>
        <w:t xml:space="preserve"> the students </w:t>
      </w:r>
      <w:r>
        <w:rPr>
          <w:rFonts w:hint="default" w:ascii="Times New Roman" w:hAnsi="Times New Roman" w:eastAsia="宋体" w:cs="Times New Roman"/>
          <w:color w:val="0000FF"/>
          <w:sz w:val="24"/>
          <w:szCs w:val="24"/>
        </w:rPr>
        <w:t>into</w:t>
      </w:r>
      <w:r>
        <w:rPr>
          <w:rFonts w:hint="default" w:ascii="Times New Roman" w:hAnsi="Times New Roman" w:eastAsia="宋体" w:cs="Times New Roman"/>
          <w:sz w:val="24"/>
          <w:szCs w:val="24"/>
        </w:rPr>
        <w:t xml:space="preserve"> different groups according to their interests and hobbies.（高考写作：活动安排话题）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b/>
          <w:bCs/>
          <w:sz w:val="24"/>
          <w:szCs w:val="24"/>
        </w:rPr>
        <w:t>engage in</w:t>
      </w:r>
      <w:r>
        <w:rPr>
          <w:rFonts w:hint="default" w:ascii="Times New Roman" w:hAnsi="Times New Roman" w:eastAsia="宋体" w:cs="Times New Roman"/>
          <w:sz w:val="24"/>
          <w:szCs w:val="24"/>
        </w:rPr>
        <w:t xml:space="preserve"> 从事；参与</w:t>
      </w:r>
    </w:p>
    <w:p>
      <w:pPr>
        <w:numPr>
          <w:ilvl w:val="0"/>
          <w:numId w:val="9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例句1：Those who were highest in status in high school are most likely to </w:t>
      </w:r>
      <w:r>
        <w:rPr>
          <w:rFonts w:hint="default" w:ascii="Times New Roman" w:hAnsi="Times New Roman" w:eastAsia="宋体" w:cs="Times New Roman"/>
          <w:color w:val="0000FF"/>
          <w:sz w:val="24"/>
          <w:szCs w:val="24"/>
        </w:rPr>
        <w:t>engage in</w:t>
      </w:r>
      <w:r>
        <w:rPr>
          <w:rFonts w:hint="default" w:ascii="Times New Roman" w:hAnsi="Times New Roman" w:eastAsia="宋体" w:cs="Times New Roman"/>
          <w:sz w:val="24"/>
          <w:szCs w:val="24"/>
        </w:rPr>
        <w:t xml:space="preserve"> dangerous and risky behavior.（高考阅读：细节类）</w:t>
      </w:r>
    </w:p>
    <w:p>
      <w:pPr>
        <w:numPr>
          <w:ilvl w:val="0"/>
          <w:numId w:val="9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翻译：那些在高中时地位最高的人，最有可能参与危险和冒险行为。</w:t>
      </w:r>
    </w:p>
    <w:p>
      <w:pPr>
        <w:numPr>
          <w:ilvl w:val="0"/>
          <w:numId w:val="9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engage in</w:t>
      </w:r>
      <w:r>
        <w:rPr>
          <w:rFonts w:hint="default" w:ascii="Times New Roman" w:hAnsi="Times New Roman" w:eastAsia="宋体" w:cs="Times New Roman"/>
          <w:sz w:val="24"/>
          <w:szCs w:val="24"/>
        </w:rPr>
        <w:t xml:space="preserve"> more meaningful social activities to improve our interpersonal skills.（高考写作：社交能力话题）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lead to</w:t>
      </w:r>
      <w:r>
        <w:rPr>
          <w:rFonts w:hint="default" w:ascii="Times New Roman" w:hAnsi="Times New Roman" w:eastAsia="宋体" w:cs="Times New Roman"/>
          <w:sz w:val="24"/>
          <w:szCs w:val="24"/>
        </w:rPr>
        <w:t xml:space="preserve"> 导致；带来</w:t>
      </w:r>
    </w:p>
    <w:p>
      <w:pPr>
        <w:numPr>
          <w:ilvl w:val="0"/>
          <w:numId w:val="9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例句1：Likability can </w:t>
      </w:r>
      <w:r>
        <w:rPr>
          <w:rFonts w:hint="default" w:ascii="Times New Roman" w:hAnsi="Times New Roman" w:eastAsia="宋体" w:cs="Times New Roman"/>
          <w:color w:val="0000FF"/>
          <w:sz w:val="24"/>
          <w:szCs w:val="24"/>
        </w:rPr>
        <w:t>lead to</w:t>
      </w:r>
      <w:r>
        <w:rPr>
          <w:rFonts w:hint="default" w:ascii="Times New Roman" w:hAnsi="Times New Roman" w:eastAsia="宋体" w:cs="Times New Roman"/>
          <w:sz w:val="24"/>
          <w:szCs w:val="24"/>
        </w:rPr>
        <w:t xml:space="preserve"> healthy adjustment, while high status has the opposite effect.（高考阅读：结论类）</w:t>
      </w:r>
    </w:p>
    <w:p>
      <w:pPr>
        <w:numPr>
          <w:ilvl w:val="0"/>
          <w:numId w:val="10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翻译：讨人喜欢能带来健康的适应能力，而高地位则会产生相反的影响。</w:t>
      </w:r>
    </w:p>
    <w:p>
      <w:pPr>
        <w:numPr>
          <w:ilvl w:val="0"/>
          <w:numId w:val="10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例句2：Hard work and persistence can </w:t>
      </w:r>
      <w:r>
        <w:rPr>
          <w:rFonts w:hint="default" w:ascii="Times New Roman" w:hAnsi="Times New Roman" w:eastAsia="宋体" w:cs="Times New Roman"/>
          <w:color w:val="0000FF"/>
          <w:sz w:val="24"/>
          <w:szCs w:val="24"/>
        </w:rPr>
        <w:t>lead to</w:t>
      </w:r>
      <w:r>
        <w:rPr>
          <w:rFonts w:hint="default" w:ascii="Times New Roman" w:hAnsi="Times New Roman" w:eastAsia="宋体" w:cs="Times New Roman"/>
          <w:sz w:val="24"/>
          <w:szCs w:val="24"/>
        </w:rPr>
        <w:t xml:space="preserve"> great success in the long run.（高考写作：努力与成功话题）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connect with</w:t>
      </w:r>
      <w:r>
        <w:rPr>
          <w:rFonts w:hint="default" w:ascii="Times New Roman" w:hAnsi="Times New Roman" w:eastAsia="宋体" w:cs="Times New Roman"/>
          <w:sz w:val="24"/>
          <w:szCs w:val="24"/>
        </w:rPr>
        <w:t xml:space="preserve"> 与……建立联系</w:t>
      </w:r>
    </w:p>
    <w:p>
      <w:pPr>
        <w:numPr>
          <w:ilvl w:val="0"/>
          <w:numId w:val="10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qualities of kindness and openness help us better </w:t>
      </w:r>
      <w:r>
        <w:rPr>
          <w:rFonts w:hint="default" w:ascii="Times New Roman" w:hAnsi="Times New Roman" w:eastAsia="宋体" w:cs="Times New Roman"/>
          <w:color w:val="0000FF"/>
          <w:sz w:val="24"/>
          <w:szCs w:val="24"/>
        </w:rPr>
        <w:t>connect with</w:t>
      </w:r>
      <w:r>
        <w:rPr>
          <w:rFonts w:hint="default" w:ascii="Times New Roman" w:hAnsi="Times New Roman" w:eastAsia="宋体" w:cs="Times New Roman"/>
          <w:sz w:val="24"/>
          <w:szCs w:val="24"/>
        </w:rPr>
        <w:t xml:space="preserve"> others in life.（高考阅读：细节类）</w:t>
      </w:r>
    </w:p>
    <w:p>
      <w:pPr>
        <w:numPr>
          <w:ilvl w:val="0"/>
          <w:numId w:val="10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翻译：善良和开放的品质帮助我们在生活中更好地与他人建立联系。</w:t>
      </w:r>
    </w:p>
    <w:p>
      <w:pPr>
        <w:numPr>
          <w:ilvl w:val="0"/>
          <w:numId w:val="10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learn to </w:t>
      </w:r>
      <w:r>
        <w:rPr>
          <w:rFonts w:hint="default" w:ascii="Times New Roman" w:hAnsi="Times New Roman" w:eastAsia="宋体" w:cs="Times New Roman"/>
          <w:color w:val="0000FF"/>
          <w:sz w:val="24"/>
          <w:szCs w:val="24"/>
        </w:rPr>
        <w:t>connect with</w:t>
      </w:r>
      <w:r>
        <w:rPr>
          <w:rFonts w:hint="default" w:ascii="Times New Roman" w:hAnsi="Times New Roman" w:eastAsia="宋体" w:cs="Times New Roman"/>
          <w:sz w:val="24"/>
          <w:szCs w:val="24"/>
        </w:rPr>
        <w:t xml:space="preserve"> different people to broaden our horizons.（高考写作：人际交往话题）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come to a conclusion</w:t>
      </w:r>
      <w:r>
        <w:rPr>
          <w:rFonts w:hint="default" w:ascii="Times New Roman" w:hAnsi="Times New Roman" w:eastAsia="宋体" w:cs="Times New Roman"/>
          <w:sz w:val="24"/>
          <w:szCs w:val="24"/>
        </w:rPr>
        <w:t xml:space="preserve"> 得出结论</w:t>
      </w:r>
    </w:p>
    <w:p>
      <w:pPr>
        <w:numPr>
          <w:ilvl w:val="0"/>
          <w:numId w:val="10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例句1：After analyzing the research data, Dr. Prinstein </w:t>
      </w:r>
      <w:r>
        <w:rPr>
          <w:rFonts w:hint="default" w:ascii="Times New Roman" w:hAnsi="Times New Roman" w:eastAsia="宋体" w:cs="Times New Roman"/>
          <w:color w:val="0000FF"/>
          <w:sz w:val="24"/>
          <w:szCs w:val="24"/>
        </w:rPr>
        <w:t>came to an</w:t>
      </w:r>
      <w:r>
        <w:rPr>
          <w:rFonts w:hint="default" w:ascii="Times New Roman" w:hAnsi="Times New Roman" w:eastAsia="宋体" w:cs="Times New Roman"/>
          <w:sz w:val="24"/>
          <w:szCs w:val="24"/>
        </w:rPr>
        <w:t xml:space="preserve"> important </w:t>
      </w:r>
      <w:r>
        <w:rPr>
          <w:rFonts w:hint="default" w:ascii="Times New Roman" w:hAnsi="Times New Roman" w:eastAsia="宋体" w:cs="Times New Roman"/>
          <w:color w:val="0000FF"/>
          <w:sz w:val="24"/>
          <w:szCs w:val="24"/>
        </w:rPr>
        <w:t>conclusion</w:t>
      </w:r>
      <w:r>
        <w:rPr>
          <w:rFonts w:hint="default" w:ascii="Times New Roman" w:hAnsi="Times New Roman" w:eastAsia="宋体" w:cs="Times New Roman"/>
          <w:sz w:val="24"/>
          <w:szCs w:val="24"/>
        </w:rPr>
        <w:t>.（高考阅读：研究类）</w:t>
      </w:r>
    </w:p>
    <w:p>
      <w:pPr>
        <w:numPr>
          <w:ilvl w:val="0"/>
          <w:numId w:val="10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翻译：在分析研究数据后，普林斯坦博士得出了一个重要结论。</w:t>
      </w:r>
    </w:p>
    <w:p>
      <w:pPr>
        <w:numPr>
          <w:ilvl w:val="0"/>
          <w:numId w:val="10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例句2：After a heated discussion, we </w:t>
      </w:r>
      <w:r>
        <w:rPr>
          <w:rFonts w:hint="default" w:ascii="Times New Roman" w:hAnsi="Times New Roman" w:eastAsia="宋体" w:cs="Times New Roman"/>
          <w:color w:val="0000FF"/>
          <w:sz w:val="24"/>
          <w:szCs w:val="24"/>
        </w:rPr>
        <w:t>came to the conclusion</w:t>
      </w:r>
      <w:r>
        <w:rPr>
          <w:rFonts w:hint="default" w:ascii="Times New Roman" w:hAnsi="Times New Roman" w:eastAsia="宋体" w:cs="Times New Roman"/>
          <w:sz w:val="24"/>
          <w:szCs w:val="24"/>
        </w:rPr>
        <w:t xml:space="preserve"> that teamwork is the key to success.（高考写作：团队合作话题）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rPr>
        <w:t>be related to</w:t>
      </w:r>
      <w:r>
        <w:rPr>
          <w:rFonts w:hint="default" w:ascii="Times New Roman" w:hAnsi="Times New Roman" w:eastAsia="宋体" w:cs="Times New Roman"/>
          <w:sz w:val="24"/>
          <w:szCs w:val="24"/>
        </w:rPr>
        <w:t xml:space="preserve"> 与……相关</w:t>
      </w:r>
    </w:p>
    <w:p>
      <w:pPr>
        <w:numPr>
          <w:ilvl w:val="0"/>
          <w:numId w:val="10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例句1：Not only </w:t>
      </w:r>
      <w:r>
        <w:rPr>
          <w:rFonts w:hint="default" w:ascii="Times New Roman" w:hAnsi="Times New Roman" w:eastAsia="宋体" w:cs="Times New Roman"/>
          <w:color w:val="0000FF"/>
          <w:sz w:val="24"/>
          <w:szCs w:val="24"/>
        </w:rPr>
        <w:t>is</w:t>
      </w:r>
      <w:r>
        <w:rPr>
          <w:rFonts w:hint="default" w:ascii="Times New Roman" w:hAnsi="Times New Roman" w:eastAsia="宋体" w:cs="Times New Roman"/>
          <w:sz w:val="24"/>
          <w:szCs w:val="24"/>
        </w:rPr>
        <w:t xml:space="preserve"> likability </w:t>
      </w:r>
      <w:r>
        <w:rPr>
          <w:rFonts w:hint="default" w:ascii="Times New Roman" w:hAnsi="Times New Roman" w:eastAsia="宋体" w:cs="Times New Roman"/>
          <w:color w:val="0000FF"/>
          <w:sz w:val="24"/>
          <w:szCs w:val="24"/>
        </w:rPr>
        <w:t>related to</w:t>
      </w:r>
      <w:r>
        <w:rPr>
          <w:rFonts w:hint="default" w:ascii="Times New Roman" w:hAnsi="Times New Roman" w:eastAsia="宋体" w:cs="Times New Roman"/>
          <w:sz w:val="24"/>
          <w:szCs w:val="24"/>
        </w:rPr>
        <w:t xml:space="preserve"> positive life outcomes, but it is also responsible for them.（高考阅读：结论类）</w:t>
      </w:r>
    </w:p>
    <w:p>
      <w:pPr>
        <w:numPr>
          <w:ilvl w:val="0"/>
          <w:numId w:val="10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翻译：讨人喜欢不仅与积极的人生结果相关，而且也是这些结果产生的原因。</w:t>
      </w:r>
    </w:p>
    <w:p>
      <w:pPr>
        <w:numPr>
          <w:ilvl w:val="0"/>
          <w:numId w:val="11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例句2：Students' academic performance </w:t>
      </w:r>
      <w:r>
        <w:rPr>
          <w:rFonts w:hint="default" w:ascii="Times New Roman" w:hAnsi="Times New Roman" w:eastAsia="宋体" w:cs="Times New Roman"/>
          <w:color w:val="0000FF"/>
          <w:sz w:val="24"/>
          <w:szCs w:val="24"/>
        </w:rPr>
        <w:t>is</w:t>
      </w:r>
      <w:r>
        <w:rPr>
          <w:rFonts w:hint="default" w:ascii="Times New Roman" w:hAnsi="Times New Roman" w:eastAsia="宋体" w:cs="Times New Roman"/>
          <w:sz w:val="24"/>
          <w:szCs w:val="24"/>
        </w:rPr>
        <w:t xml:space="preserve"> closely </w:t>
      </w:r>
      <w:r>
        <w:rPr>
          <w:rFonts w:hint="default" w:ascii="Times New Roman" w:hAnsi="Times New Roman" w:eastAsia="宋体" w:cs="Times New Roman"/>
          <w:color w:val="0000FF"/>
          <w:sz w:val="24"/>
          <w:szCs w:val="24"/>
        </w:rPr>
        <w:t>related to</w:t>
      </w:r>
      <w:r>
        <w:rPr>
          <w:rFonts w:hint="default" w:ascii="Times New Roman" w:hAnsi="Times New Roman" w:eastAsia="宋体" w:cs="Times New Roman"/>
          <w:sz w:val="24"/>
          <w:szCs w:val="24"/>
        </w:rPr>
        <w:t xml:space="preserve"> their learning habits.（高考写作：学习习惯话题）</w:t>
      </w:r>
    </w:p>
    <w:p>
      <w:pPr>
        <w:spacing w:before="320" w:after="120" w:line="360" w:lineRule="auto"/>
        <w:ind w:left="0"/>
        <w:jc w:val="left"/>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五、语篇迁移 短文填空</w:t>
      </w:r>
      <w:bookmarkEnd w:id="9"/>
    </w:p>
    <w:p>
      <w:pPr>
        <w:spacing w:before="300" w:after="120" w:line="360" w:lineRule="auto"/>
        <w:ind w:left="0"/>
        <w:jc w:val="center"/>
        <w:outlineLvl w:val="2"/>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Topic：The Two Types of Popular People and Their Influences</w:t>
      </w:r>
      <w:bookmarkEnd w:id="10"/>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our daily life, we often meet different kinds of popular people. A professor of clinical psychology 1.___________（把……分为……） them 2.___________（两类）: the likable and the status seekers. The likable people have good 3.___________（品质） like sharing and kindness, which can 4.___________（巩固） friendships and 5.___________（推动） their 6.___________（人际交往能力）.</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However, the status seekers gain popularity by 7.___________（违反规则） or even 8.___________（不光彩的行为）. Though they may seem 9.___________（令人羡慕的）, studies show they are more likely to 10.___________（从事） 11.___________（危险的） and 12.___________（冒险的） behavior. In contrast, likability can 13.___________（带来） healthy adjustment and help people 14.___________（与……建立联系） others better.</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After analyzing many studies, researchers 15.___________（得出结论） that being likable is not only 16.___________（与……相关） positive life outcomes but also responsible for them. Being liked can 17.___________（创造） opportunities for learning and new life experiences, helping people 18.___________（获得优势） in life.</w:t>
      </w:r>
    </w:p>
    <w:p>
      <w:pPr>
        <w:spacing w:before="300" w:after="120" w:line="360" w:lineRule="auto"/>
        <w:ind w:left="0"/>
        <w:jc w:val="left"/>
        <w:outlineLvl w:val="2"/>
        <w:rPr>
          <w:rFonts w:hint="default" w:ascii="Times New Roman" w:hAnsi="Times New Roman" w:eastAsia="宋体" w:cs="Times New Roman"/>
          <w:sz w:val="24"/>
          <w:szCs w:val="24"/>
        </w:rPr>
      </w:pPr>
      <w:bookmarkStart w:id="11" w:name="heading_12"/>
      <w:bookmarkStart w:id="12" w:name="heading_11"/>
      <w:r>
        <w:rPr>
          <w:rFonts w:hint="eastAsia" w:ascii="Times New Roman" w:hAnsi="Times New Roman" w:eastAsia="宋体" w:cs="Times New Roman"/>
          <w:b/>
          <w:sz w:val="24"/>
          <w:szCs w:val="24"/>
          <w:lang w:val="en-US" w:eastAsia="zh-CN"/>
        </w:rPr>
        <w:t xml:space="preserve">答案 </w:t>
      </w:r>
      <w:r>
        <w:rPr>
          <w:rFonts w:hint="default" w:ascii="Times New Roman" w:hAnsi="Times New Roman" w:eastAsia="宋体" w:cs="Times New Roman"/>
          <w:b/>
          <w:sz w:val="24"/>
          <w:szCs w:val="24"/>
        </w:rPr>
        <w:t>核心词块例句2翻译</w:t>
      </w:r>
      <w:bookmarkEnd w:id="11"/>
    </w:p>
    <w:p>
      <w:pPr>
        <w:numPr>
          <w:ilvl w:val="0"/>
          <w:numId w:val="111"/>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我们可以根据学生的兴趣爱好，把他们分成不同的小组。（对应sort...into...）</w:t>
      </w:r>
    </w:p>
    <w:p>
      <w:pPr>
        <w:numPr>
          <w:ilvl w:val="0"/>
          <w:numId w:val="112"/>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我们应该参与更多有意义的社交活动，提升自己的人际交往能力。（对应engage in）</w:t>
      </w:r>
    </w:p>
    <w:p>
      <w:pPr>
        <w:numPr>
          <w:ilvl w:val="0"/>
          <w:numId w:val="113"/>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从长远来看，努力和坚持能带来巨大的成功。（对应lead to）</w:t>
      </w:r>
    </w:p>
    <w:p>
      <w:pPr>
        <w:numPr>
          <w:ilvl w:val="0"/>
          <w:numId w:val="114"/>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我们应该学会与不同的人建立联系，拓宽自己的视野。（对应connect with）</w:t>
      </w:r>
    </w:p>
    <w:p>
      <w:pPr>
        <w:numPr>
          <w:ilvl w:val="0"/>
          <w:numId w:val="115"/>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经过激烈的讨论，我们得出结论：团队合作是成功的关键。（对应come to a conclusion）</w:t>
      </w:r>
    </w:p>
    <w:p>
      <w:pPr>
        <w:numPr>
          <w:ilvl w:val="0"/>
          <w:numId w:val="116"/>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学生的学业成绩与他们的学习习惯密切相关。（对应be related to）</w:t>
      </w:r>
    </w:p>
    <w:p>
      <w:pPr>
        <w:spacing w:before="300" w:after="120" w:line="360" w:lineRule="auto"/>
        <w:ind w:left="0"/>
        <w:jc w:val="left"/>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2"/>
    </w:p>
    <w:p>
      <w:pPr>
        <w:numPr>
          <w:ilvl w:val="0"/>
          <w:numId w:val="117"/>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sorts</w:t>
      </w:r>
    </w:p>
    <w:p>
      <w:pPr>
        <w:numPr>
          <w:ilvl w:val="0"/>
          <w:numId w:val="118"/>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into two categories</w:t>
      </w:r>
    </w:p>
    <w:p>
      <w:pPr>
        <w:numPr>
          <w:ilvl w:val="0"/>
          <w:numId w:val="119"/>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qualities</w:t>
      </w:r>
    </w:p>
    <w:p>
      <w:pPr>
        <w:numPr>
          <w:ilvl w:val="0"/>
          <w:numId w:val="120"/>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strengthen</w:t>
      </w:r>
    </w:p>
    <w:p>
      <w:pPr>
        <w:numPr>
          <w:ilvl w:val="0"/>
          <w:numId w:val="121"/>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jump-start</w:t>
      </w:r>
    </w:p>
    <w:p>
      <w:pPr>
        <w:numPr>
          <w:ilvl w:val="0"/>
          <w:numId w:val="122"/>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interpersonal skills</w:t>
      </w:r>
    </w:p>
    <w:p>
      <w:pPr>
        <w:numPr>
          <w:ilvl w:val="0"/>
          <w:numId w:val="123"/>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breaking rules</w:t>
      </w:r>
    </w:p>
    <w:p>
      <w:pPr>
        <w:numPr>
          <w:ilvl w:val="0"/>
          <w:numId w:val="124"/>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dishonorable behavior</w:t>
      </w:r>
    </w:p>
    <w:p>
      <w:pPr>
        <w:numPr>
          <w:ilvl w:val="0"/>
          <w:numId w:val="125"/>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enviable</w:t>
      </w:r>
    </w:p>
    <w:p>
      <w:pPr>
        <w:numPr>
          <w:ilvl w:val="0"/>
          <w:numId w:val="126"/>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engage in</w:t>
      </w:r>
    </w:p>
    <w:p>
      <w:pPr>
        <w:numPr>
          <w:ilvl w:val="0"/>
          <w:numId w:val="127"/>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dangerous</w:t>
      </w:r>
    </w:p>
    <w:p>
      <w:pPr>
        <w:numPr>
          <w:ilvl w:val="0"/>
          <w:numId w:val="128"/>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risky</w:t>
      </w:r>
    </w:p>
    <w:p>
      <w:pPr>
        <w:numPr>
          <w:ilvl w:val="0"/>
          <w:numId w:val="129"/>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lead to</w:t>
      </w:r>
    </w:p>
    <w:p>
      <w:pPr>
        <w:numPr>
          <w:ilvl w:val="0"/>
          <w:numId w:val="130"/>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connect with</w:t>
      </w:r>
    </w:p>
    <w:p>
      <w:pPr>
        <w:numPr>
          <w:ilvl w:val="0"/>
          <w:numId w:val="131"/>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come to a conclusion</w:t>
      </w:r>
    </w:p>
    <w:p>
      <w:pPr>
        <w:numPr>
          <w:ilvl w:val="0"/>
          <w:numId w:val="132"/>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related to</w:t>
      </w:r>
    </w:p>
    <w:p>
      <w:pPr>
        <w:numPr>
          <w:ilvl w:val="0"/>
          <w:numId w:val="133"/>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create</w:t>
      </w:r>
    </w:p>
    <w:p>
      <w:pPr>
        <w:numPr>
          <w:ilvl w:val="0"/>
          <w:numId w:val="134"/>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gain an advantage</w:t>
      </w:r>
    </w:p>
    <w:p>
      <w:pPr>
        <w:spacing w:before="320" w:after="120" w:line="360" w:lineRule="auto"/>
        <w:ind w:left="0"/>
        <w:jc w:val="left"/>
        <w:outlineLvl w:val="1"/>
        <w:rPr>
          <w:rFonts w:hint="default" w:ascii="Times New Roman" w:hAnsi="Times New Roman" w:eastAsia="宋体" w:cs="Times New Roman"/>
          <w:sz w:val="24"/>
          <w:szCs w:val="24"/>
        </w:rPr>
      </w:pPr>
      <w:bookmarkStart w:id="13" w:name="heading_13"/>
      <w:r>
        <w:rPr>
          <w:rFonts w:hint="default" w:ascii="Times New Roman" w:hAnsi="Times New Roman" w:eastAsia="宋体" w:cs="Times New Roman"/>
          <w:b/>
          <w:sz w:val="24"/>
          <w:szCs w:val="24"/>
        </w:rPr>
        <w:t>六、循环巩固</w:t>
      </w:r>
      <w:bookmarkEnd w:id="13"/>
    </w:p>
    <w:p>
      <w:pPr>
        <w:spacing w:before="300" w:after="120" w:line="360" w:lineRule="auto"/>
        <w:ind w:left="0"/>
        <w:jc w:val="left"/>
        <w:outlineLvl w:val="2"/>
        <w:rPr>
          <w:rFonts w:hint="default" w:ascii="Times New Roman" w:hAnsi="Times New Roman" w:eastAsia="宋体" w:cs="Times New Roman"/>
          <w:sz w:val="24"/>
          <w:szCs w:val="24"/>
        </w:rPr>
      </w:pPr>
      <w:bookmarkStart w:id="14" w:name="heading_14"/>
      <w:r>
        <w:rPr>
          <w:rFonts w:hint="default" w:ascii="Times New Roman" w:hAnsi="Times New Roman" w:eastAsia="宋体" w:cs="Times New Roman"/>
          <w:b/>
          <w:sz w:val="24"/>
          <w:szCs w:val="24"/>
        </w:rPr>
        <w:t>1. 核心词汇英译汉检测</w:t>
      </w:r>
      <w:bookmarkEnd w:id="14"/>
    </w:p>
    <w:p>
      <w:pPr>
        <w:numPr>
          <w:ilvl w:val="0"/>
          <w:numId w:val="13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sort...into... ___________</w:t>
      </w:r>
    </w:p>
    <w:p>
      <w:pPr>
        <w:numPr>
          <w:ilvl w:val="0"/>
          <w:numId w:val="13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engage in ___________</w:t>
      </w:r>
    </w:p>
    <w:p>
      <w:pPr>
        <w:numPr>
          <w:ilvl w:val="0"/>
          <w:numId w:val="13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lead to ___________</w:t>
      </w:r>
    </w:p>
    <w:p>
      <w:pPr>
        <w:numPr>
          <w:ilvl w:val="0"/>
          <w:numId w:val="13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connect with ___________</w:t>
      </w:r>
    </w:p>
    <w:p>
      <w:pPr>
        <w:numPr>
          <w:ilvl w:val="0"/>
          <w:numId w:val="13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come to a conclusion ___________</w:t>
      </w:r>
    </w:p>
    <w:p>
      <w:pPr>
        <w:numPr>
          <w:ilvl w:val="0"/>
          <w:numId w:val="14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related to ___________</w:t>
      </w:r>
    </w:p>
    <w:p>
      <w:pPr>
        <w:numPr>
          <w:ilvl w:val="0"/>
          <w:numId w:val="14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popularity ___________</w:t>
      </w:r>
    </w:p>
    <w:p>
      <w:pPr>
        <w:numPr>
          <w:ilvl w:val="0"/>
          <w:numId w:val="14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likable ___________</w:t>
      </w:r>
    </w:p>
    <w:p>
      <w:pPr>
        <w:numPr>
          <w:ilvl w:val="0"/>
          <w:numId w:val="14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status seeker ___________</w:t>
      </w:r>
    </w:p>
    <w:p>
      <w:pPr>
        <w:numPr>
          <w:ilvl w:val="0"/>
          <w:numId w:val="14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interpersonal skill ___________</w:t>
      </w:r>
    </w:p>
    <w:p>
      <w:pPr>
        <w:numPr>
          <w:ilvl w:val="0"/>
          <w:numId w:val="14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consequence ___________</w:t>
      </w:r>
    </w:p>
    <w:p>
      <w:pPr>
        <w:numPr>
          <w:ilvl w:val="0"/>
          <w:numId w:val="14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aggressive ___________</w:t>
      </w:r>
    </w:p>
    <w:p>
      <w:pPr>
        <w:numPr>
          <w:ilvl w:val="0"/>
          <w:numId w:val="14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positive ___________</w:t>
      </w:r>
    </w:p>
    <w:p>
      <w:pPr>
        <w:numPr>
          <w:ilvl w:val="0"/>
          <w:numId w:val="14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opportunity ___________</w:t>
      </w:r>
    </w:p>
    <w:p>
      <w:pPr>
        <w:numPr>
          <w:ilvl w:val="0"/>
          <w:numId w:val="14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gain an advantage ___________</w:t>
      </w:r>
    </w:p>
    <w:p>
      <w:pPr>
        <w:numPr>
          <w:ilvl w:val="0"/>
          <w:numId w:val="15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dishonorable ___________</w:t>
      </w:r>
    </w:p>
    <w:p>
      <w:pPr>
        <w:spacing w:before="300" w:after="120" w:line="360" w:lineRule="auto"/>
        <w:ind w:left="0"/>
        <w:jc w:val="left"/>
        <w:outlineLvl w:val="2"/>
        <w:rPr>
          <w:rFonts w:hint="default" w:ascii="Times New Roman" w:hAnsi="Times New Roman" w:eastAsia="宋体" w:cs="Times New Roman"/>
          <w:sz w:val="24"/>
          <w:szCs w:val="24"/>
        </w:rPr>
      </w:pPr>
      <w:bookmarkStart w:id="15" w:name="heading_15"/>
      <w:r>
        <w:rPr>
          <w:rFonts w:hint="default" w:ascii="Times New Roman" w:hAnsi="Times New Roman" w:eastAsia="宋体" w:cs="Times New Roman"/>
          <w:b/>
          <w:sz w:val="24"/>
          <w:szCs w:val="24"/>
        </w:rPr>
        <w:t>2. 汉译英练习</w:t>
      </w:r>
      <w:bookmarkEnd w:id="15"/>
    </w:p>
    <w:p>
      <w:pPr>
        <w:numPr>
          <w:ilvl w:val="0"/>
          <w:numId w:val="11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我们可以根据学生的兴趣爱好，把他们分成不同的小组。（对应sort...into...）</w:t>
      </w:r>
    </w:p>
    <w:p>
      <w:pPr>
        <w:numPr>
          <w:ilvl w:val="0"/>
          <w:numId w:val="11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我们应该参与更多有意义的社交活动，提升自己的人际交往能力。（对应engage in）</w:t>
      </w:r>
    </w:p>
    <w:p>
      <w:pPr>
        <w:numPr>
          <w:ilvl w:val="0"/>
          <w:numId w:val="11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从长远来看，努力和坚持能带来巨大的成功。（对应lead to）</w:t>
      </w:r>
    </w:p>
    <w:p>
      <w:pPr>
        <w:numPr>
          <w:ilvl w:val="0"/>
          <w:numId w:val="11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我们应该学会与不同的人建立联系，拓宽自己的视野。（对应connect with）</w:t>
      </w:r>
    </w:p>
    <w:p>
      <w:pPr>
        <w:numPr>
          <w:ilvl w:val="0"/>
          <w:numId w:val="11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经过激烈的讨论，我们得出结论：团队合作是成功的关键。（对应come to a conclusion）</w:t>
      </w:r>
    </w:p>
    <w:p>
      <w:pPr>
        <w:numPr>
          <w:ilvl w:val="0"/>
          <w:numId w:val="11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学生的学业成绩与他们的学习习惯密切相关。（对应be related to）</w:t>
      </w:r>
    </w:p>
    <w:p>
      <w:pPr>
        <w:spacing w:before="300" w:after="120" w:line="360" w:lineRule="auto"/>
        <w:ind w:left="0"/>
        <w:jc w:val="left"/>
        <w:outlineLvl w:val="2"/>
        <w:rPr>
          <w:rFonts w:hint="default" w:ascii="Times New Roman" w:hAnsi="Times New Roman" w:eastAsia="宋体" w:cs="Times New Roman"/>
          <w:sz w:val="24"/>
          <w:szCs w:val="24"/>
        </w:rPr>
      </w:pPr>
      <w:bookmarkStart w:id="16" w:name="heading_16"/>
      <w:r>
        <w:rPr>
          <w:rFonts w:hint="default" w:ascii="Times New Roman" w:hAnsi="Times New Roman" w:eastAsia="宋体" w:cs="Times New Roman"/>
          <w:b/>
          <w:sz w:val="24"/>
          <w:szCs w:val="24"/>
        </w:rPr>
        <w:t>3. 短文填空</w:t>
      </w:r>
      <w:bookmarkEnd w:id="16"/>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Popularity is a hot topic in social psychology. A famous professor 1.___________（把……分为……） popular people into two types: those who are likable and those who are 2.___________（追求地位者）. Likable people are friendly and kind, and they are good at 3.___________（与……建立联系） others. Their good 4.___________（品质） can 5.___________（巩固） friendships and help them develop good 6.___________（人际交往能力）.</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On the other hand, status seekers get popular by 7.___________（捉弄别人）, 8.___________（抽烟） or 9.___________（违反规则）. Studies show that these people are more likely to 10.___________（从事） 11.___________（危险的） behavior, which will bring 12.___________（令人不快的） 13.___________（后果）. In contrast, being likable can 14.___________（带来） healthy adjustment and positive life changes.</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After analyzing a lot of research, experts 15.___________（得出结论） that likability is not only 16.___________（与……相关） happy and successful life but also the key reason for it. Being liked can 17.___________（创造） more 18.___________（机会） for us to learn and grow, helping us 19.___________（获得优势） in future life and work.</w:t>
      </w:r>
    </w:p>
    <w:p>
      <w:pPr>
        <w:spacing w:before="120" w:after="120" w:line="360" w:lineRule="auto"/>
        <w:ind w:left="0"/>
        <w:jc w:val="left"/>
        <w:rPr>
          <w:rFonts w:hint="default" w:ascii="Times New Roman" w:hAnsi="Times New Roman" w:eastAsia="宋体" w:cs="Times New Roman"/>
          <w:sz w:val="24"/>
          <w:szCs w:val="24"/>
        </w:rPr>
      </w:pP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singleLevel"/>
    <w:tmpl w:val="813A4B87"/>
    <w:lvl w:ilvl="0" w:tentative="0">
      <w:start w:val="0"/>
      <w:numFmt w:val="bullet"/>
      <w:lvlText w:val="•"/>
      <w:lvlJc w:val="left"/>
      <w:rPr>
        <w:color w:val="3370FF"/>
      </w:rPr>
    </w:lvl>
  </w:abstractNum>
  <w:abstractNum w:abstractNumId="1">
    <w:nsid w:val="825EC3C5"/>
    <w:multiLevelType w:val="singleLevel"/>
    <w:tmpl w:val="825EC3C5"/>
    <w:lvl w:ilvl="0" w:tentative="0">
      <w:start w:val="0"/>
      <w:numFmt w:val="bullet"/>
      <w:lvlText w:val="•"/>
      <w:lvlJc w:val="left"/>
      <w:rPr>
        <w:color w:val="3370FF"/>
      </w:rPr>
    </w:lvl>
  </w:abstractNum>
  <w:abstractNum w:abstractNumId="2">
    <w:nsid w:val="845B5372"/>
    <w:multiLevelType w:val="singleLevel"/>
    <w:tmpl w:val="845B5372"/>
    <w:lvl w:ilvl="0" w:tentative="0">
      <w:start w:val="0"/>
      <w:numFmt w:val="bullet"/>
      <w:lvlText w:val="•"/>
      <w:lvlJc w:val="left"/>
      <w:rPr>
        <w:color w:val="3370FF"/>
      </w:rPr>
    </w:lvl>
  </w:abstractNum>
  <w:abstractNum w:abstractNumId="3">
    <w:nsid w:val="8461FADE"/>
    <w:multiLevelType w:val="singleLevel"/>
    <w:tmpl w:val="8461FADE"/>
    <w:lvl w:ilvl="0" w:tentative="0">
      <w:start w:val="0"/>
      <w:numFmt w:val="bullet"/>
      <w:lvlText w:val="•"/>
      <w:lvlJc w:val="left"/>
      <w:rPr>
        <w:color w:val="3370FF"/>
      </w:rPr>
    </w:lvl>
  </w:abstractNum>
  <w:abstractNum w:abstractNumId="4">
    <w:nsid w:val="87B75F0A"/>
    <w:multiLevelType w:val="singleLevel"/>
    <w:tmpl w:val="87B75F0A"/>
    <w:lvl w:ilvl="0" w:tentative="0">
      <w:start w:val="4"/>
      <w:numFmt w:val="decimal"/>
      <w:lvlText w:val="%1."/>
      <w:lvlJc w:val="left"/>
      <w:rPr>
        <w:color w:val="3370FF"/>
      </w:rPr>
    </w:lvl>
  </w:abstractNum>
  <w:abstractNum w:abstractNumId="5">
    <w:nsid w:val="8CAEB125"/>
    <w:multiLevelType w:val="singleLevel"/>
    <w:tmpl w:val="8CAEB125"/>
    <w:lvl w:ilvl="0" w:tentative="0">
      <w:start w:val="0"/>
      <w:numFmt w:val="bullet"/>
      <w:lvlText w:val="•"/>
      <w:lvlJc w:val="left"/>
      <w:rPr>
        <w:color w:val="3370FF"/>
      </w:rPr>
    </w:lvl>
  </w:abstractNum>
  <w:abstractNum w:abstractNumId="6">
    <w:nsid w:val="91995D4F"/>
    <w:multiLevelType w:val="singleLevel"/>
    <w:tmpl w:val="91995D4F"/>
    <w:lvl w:ilvl="0" w:tentative="0">
      <w:start w:val="0"/>
      <w:numFmt w:val="bullet"/>
      <w:lvlText w:val="•"/>
      <w:lvlJc w:val="left"/>
      <w:rPr>
        <w:color w:val="3370FF"/>
      </w:rPr>
    </w:lvl>
  </w:abstractNum>
  <w:abstractNum w:abstractNumId="7">
    <w:nsid w:val="91B69C97"/>
    <w:multiLevelType w:val="singleLevel"/>
    <w:tmpl w:val="91B69C97"/>
    <w:lvl w:ilvl="0" w:tentative="0">
      <w:start w:val="0"/>
      <w:numFmt w:val="bullet"/>
      <w:lvlText w:val="•"/>
      <w:lvlJc w:val="left"/>
      <w:rPr>
        <w:color w:val="3370FF"/>
      </w:rPr>
    </w:lvl>
  </w:abstractNum>
  <w:abstractNum w:abstractNumId="8">
    <w:nsid w:val="9239341B"/>
    <w:multiLevelType w:val="singleLevel"/>
    <w:tmpl w:val="9239341B"/>
    <w:lvl w:ilvl="0" w:tentative="0">
      <w:start w:val="0"/>
      <w:numFmt w:val="bullet"/>
      <w:lvlText w:val="•"/>
      <w:lvlJc w:val="left"/>
      <w:rPr>
        <w:color w:val="3370FF"/>
      </w:rPr>
    </w:lvl>
  </w:abstractNum>
  <w:abstractNum w:abstractNumId="9">
    <w:nsid w:val="9288B902"/>
    <w:multiLevelType w:val="singleLevel"/>
    <w:tmpl w:val="9288B902"/>
    <w:lvl w:ilvl="0" w:tentative="0">
      <w:start w:val="0"/>
      <w:numFmt w:val="bullet"/>
      <w:lvlText w:val="•"/>
      <w:lvlJc w:val="left"/>
      <w:rPr>
        <w:color w:val="3370FF"/>
      </w:rPr>
    </w:lvl>
  </w:abstractNum>
  <w:abstractNum w:abstractNumId="10">
    <w:nsid w:val="9377BC45"/>
    <w:multiLevelType w:val="singleLevel"/>
    <w:tmpl w:val="9377BC45"/>
    <w:lvl w:ilvl="0" w:tentative="0">
      <w:start w:val="0"/>
      <w:numFmt w:val="bullet"/>
      <w:lvlText w:val="•"/>
      <w:lvlJc w:val="left"/>
      <w:rPr>
        <w:color w:val="3370FF"/>
      </w:rPr>
    </w:lvl>
  </w:abstractNum>
  <w:abstractNum w:abstractNumId="11">
    <w:nsid w:val="95E682A1"/>
    <w:multiLevelType w:val="singleLevel"/>
    <w:tmpl w:val="95E682A1"/>
    <w:lvl w:ilvl="0" w:tentative="0">
      <w:start w:val="12"/>
      <w:numFmt w:val="decimal"/>
      <w:lvlText w:val="%1."/>
      <w:lvlJc w:val="left"/>
      <w:rPr>
        <w:color w:val="3370FF"/>
      </w:rPr>
    </w:lvl>
  </w:abstractNum>
  <w:abstractNum w:abstractNumId="12">
    <w:nsid w:val="98CD717A"/>
    <w:multiLevelType w:val="singleLevel"/>
    <w:tmpl w:val="98CD717A"/>
    <w:lvl w:ilvl="0" w:tentative="0">
      <w:start w:val="3"/>
      <w:numFmt w:val="decimal"/>
      <w:lvlText w:val="%1."/>
      <w:lvlJc w:val="left"/>
      <w:rPr>
        <w:color w:val="3370FF"/>
      </w:rPr>
    </w:lvl>
  </w:abstractNum>
  <w:abstractNum w:abstractNumId="13">
    <w:nsid w:val="9ACF65A0"/>
    <w:multiLevelType w:val="singleLevel"/>
    <w:tmpl w:val="9ACF65A0"/>
    <w:lvl w:ilvl="0" w:tentative="0">
      <w:start w:val="0"/>
      <w:numFmt w:val="bullet"/>
      <w:lvlText w:val="•"/>
      <w:lvlJc w:val="left"/>
      <w:rPr>
        <w:color w:val="3370FF"/>
      </w:rPr>
    </w:lvl>
  </w:abstractNum>
  <w:abstractNum w:abstractNumId="14">
    <w:nsid w:val="9C11E984"/>
    <w:multiLevelType w:val="singleLevel"/>
    <w:tmpl w:val="9C11E984"/>
    <w:lvl w:ilvl="0" w:tentative="0">
      <w:start w:val="0"/>
      <w:numFmt w:val="bullet"/>
      <w:lvlText w:val="•"/>
      <w:lvlJc w:val="left"/>
      <w:rPr>
        <w:color w:val="3370FF"/>
      </w:rPr>
    </w:lvl>
  </w:abstractNum>
  <w:abstractNum w:abstractNumId="15">
    <w:nsid w:val="9C7198AA"/>
    <w:multiLevelType w:val="singleLevel"/>
    <w:tmpl w:val="9C7198AA"/>
    <w:lvl w:ilvl="0" w:tentative="0">
      <w:start w:val="9"/>
      <w:numFmt w:val="decimal"/>
      <w:lvlText w:val="%1."/>
      <w:lvlJc w:val="left"/>
      <w:rPr>
        <w:color w:val="3370FF"/>
      </w:rPr>
    </w:lvl>
  </w:abstractNum>
  <w:abstractNum w:abstractNumId="16">
    <w:nsid w:val="9C8AC8EF"/>
    <w:multiLevelType w:val="singleLevel"/>
    <w:tmpl w:val="9C8AC8EF"/>
    <w:lvl w:ilvl="0" w:tentative="0">
      <w:start w:val="0"/>
      <w:numFmt w:val="bullet"/>
      <w:lvlText w:val="•"/>
      <w:lvlJc w:val="left"/>
      <w:rPr>
        <w:color w:val="3370FF"/>
      </w:rPr>
    </w:lvl>
  </w:abstractNum>
  <w:abstractNum w:abstractNumId="17">
    <w:nsid w:val="9D5D7490"/>
    <w:multiLevelType w:val="singleLevel"/>
    <w:tmpl w:val="9D5D7490"/>
    <w:lvl w:ilvl="0" w:tentative="0">
      <w:start w:val="0"/>
      <w:numFmt w:val="bullet"/>
      <w:lvlText w:val="•"/>
      <w:lvlJc w:val="left"/>
      <w:rPr>
        <w:color w:val="3370FF"/>
      </w:rPr>
    </w:lvl>
  </w:abstractNum>
  <w:abstractNum w:abstractNumId="18">
    <w:nsid w:val="9D7EB8E6"/>
    <w:multiLevelType w:val="singleLevel"/>
    <w:tmpl w:val="9D7EB8E6"/>
    <w:lvl w:ilvl="0" w:tentative="0">
      <w:start w:val="17"/>
      <w:numFmt w:val="decimal"/>
      <w:lvlText w:val="%1."/>
      <w:lvlJc w:val="left"/>
      <w:rPr>
        <w:color w:val="3370FF"/>
      </w:rPr>
    </w:lvl>
  </w:abstractNum>
  <w:abstractNum w:abstractNumId="19">
    <w:nsid w:val="9DFC6F65"/>
    <w:multiLevelType w:val="singleLevel"/>
    <w:tmpl w:val="9DFC6F65"/>
    <w:lvl w:ilvl="0" w:tentative="0">
      <w:start w:val="5"/>
      <w:numFmt w:val="decimal"/>
      <w:lvlText w:val="%1."/>
      <w:lvlJc w:val="left"/>
      <w:rPr>
        <w:color w:val="3370FF"/>
      </w:rPr>
    </w:lvl>
  </w:abstractNum>
  <w:abstractNum w:abstractNumId="20">
    <w:nsid w:val="9F81B9F9"/>
    <w:multiLevelType w:val="singleLevel"/>
    <w:tmpl w:val="9F81B9F9"/>
    <w:lvl w:ilvl="0" w:tentative="0">
      <w:start w:val="0"/>
      <w:numFmt w:val="bullet"/>
      <w:lvlText w:val="•"/>
      <w:lvlJc w:val="left"/>
      <w:rPr>
        <w:color w:val="3370FF"/>
      </w:rPr>
    </w:lvl>
  </w:abstractNum>
  <w:abstractNum w:abstractNumId="21">
    <w:nsid w:val="A0C93552"/>
    <w:multiLevelType w:val="singleLevel"/>
    <w:tmpl w:val="A0C93552"/>
    <w:lvl w:ilvl="0" w:tentative="0">
      <w:start w:val="0"/>
      <w:numFmt w:val="bullet"/>
      <w:lvlText w:val="•"/>
      <w:lvlJc w:val="left"/>
      <w:rPr>
        <w:color w:val="3370FF"/>
      </w:rPr>
    </w:lvl>
  </w:abstractNum>
  <w:abstractNum w:abstractNumId="22">
    <w:nsid w:val="A0F05207"/>
    <w:multiLevelType w:val="singleLevel"/>
    <w:tmpl w:val="A0F05207"/>
    <w:lvl w:ilvl="0" w:tentative="0">
      <w:start w:val="0"/>
      <w:numFmt w:val="bullet"/>
      <w:lvlText w:val="•"/>
      <w:lvlJc w:val="left"/>
      <w:rPr>
        <w:color w:val="3370FF"/>
      </w:rPr>
    </w:lvl>
  </w:abstractNum>
  <w:abstractNum w:abstractNumId="23">
    <w:nsid w:val="A97D620A"/>
    <w:multiLevelType w:val="singleLevel"/>
    <w:tmpl w:val="A97D620A"/>
    <w:lvl w:ilvl="0" w:tentative="0">
      <w:start w:val="3"/>
      <w:numFmt w:val="decimal"/>
      <w:lvlText w:val="%1."/>
      <w:lvlJc w:val="left"/>
      <w:rPr>
        <w:color w:val="3370FF"/>
      </w:rPr>
    </w:lvl>
  </w:abstractNum>
  <w:abstractNum w:abstractNumId="24">
    <w:nsid w:val="A9AC3AA7"/>
    <w:multiLevelType w:val="singleLevel"/>
    <w:tmpl w:val="A9AC3AA7"/>
    <w:lvl w:ilvl="0" w:tentative="0">
      <w:start w:val="0"/>
      <w:numFmt w:val="bullet"/>
      <w:lvlText w:val="•"/>
      <w:lvlJc w:val="left"/>
      <w:rPr>
        <w:color w:val="3370FF"/>
      </w:rPr>
    </w:lvl>
  </w:abstractNum>
  <w:abstractNum w:abstractNumId="25">
    <w:nsid w:val="AAF3F3FA"/>
    <w:multiLevelType w:val="singleLevel"/>
    <w:tmpl w:val="AAF3F3FA"/>
    <w:lvl w:ilvl="0" w:tentative="0">
      <w:start w:val="0"/>
      <w:numFmt w:val="bullet"/>
      <w:lvlText w:val="•"/>
      <w:lvlJc w:val="left"/>
      <w:rPr>
        <w:color w:val="3370FF"/>
      </w:rPr>
    </w:lvl>
  </w:abstractNum>
  <w:abstractNum w:abstractNumId="26">
    <w:nsid w:val="B08374AC"/>
    <w:multiLevelType w:val="singleLevel"/>
    <w:tmpl w:val="B08374AC"/>
    <w:lvl w:ilvl="0" w:tentative="0">
      <w:start w:val="5"/>
      <w:numFmt w:val="decimal"/>
      <w:lvlText w:val="%1."/>
      <w:lvlJc w:val="left"/>
      <w:rPr>
        <w:color w:val="3370FF"/>
      </w:rPr>
    </w:lvl>
  </w:abstractNum>
  <w:abstractNum w:abstractNumId="27">
    <w:nsid w:val="B0ED9BEA"/>
    <w:multiLevelType w:val="singleLevel"/>
    <w:tmpl w:val="B0ED9BEA"/>
    <w:lvl w:ilvl="0" w:tentative="0">
      <w:start w:val="0"/>
      <w:numFmt w:val="bullet"/>
      <w:lvlText w:val="•"/>
      <w:lvlJc w:val="left"/>
      <w:rPr>
        <w:color w:val="3370FF"/>
      </w:rPr>
    </w:lvl>
  </w:abstractNum>
  <w:abstractNum w:abstractNumId="28">
    <w:nsid w:val="B0F1ACD9"/>
    <w:multiLevelType w:val="singleLevel"/>
    <w:tmpl w:val="B0F1ACD9"/>
    <w:lvl w:ilvl="0" w:tentative="0">
      <w:start w:val="0"/>
      <w:numFmt w:val="bullet"/>
      <w:lvlText w:val="•"/>
      <w:lvlJc w:val="left"/>
      <w:rPr>
        <w:color w:val="3370FF"/>
      </w:rPr>
    </w:lvl>
  </w:abstractNum>
  <w:abstractNum w:abstractNumId="29">
    <w:nsid w:val="B23A94A9"/>
    <w:multiLevelType w:val="singleLevel"/>
    <w:tmpl w:val="B23A94A9"/>
    <w:lvl w:ilvl="0" w:tentative="0">
      <w:start w:val="0"/>
      <w:numFmt w:val="bullet"/>
      <w:lvlText w:val="•"/>
      <w:lvlJc w:val="left"/>
      <w:rPr>
        <w:color w:val="3370FF"/>
      </w:rPr>
    </w:lvl>
  </w:abstractNum>
  <w:abstractNum w:abstractNumId="30">
    <w:nsid w:val="B53F3350"/>
    <w:multiLevelType w:val="singleLevel"/>
    <w:tmpl w:val="B53F3350"/>
    <w:lvl w:ilvl="0" w:tentative="0">
      <w:start w:val="0"/>
      <w:numFmt w:val="bullet"/>
      <w:lvlText w:val="•"/>
      <w:lvlJc w:val="left"/>
      <w:rPr>
        <w:color w:val="3370FF"/>
      </w:rPr>
    </w:lvl>
  </w:abstractNum>
  <w:abstractNum w:abstractNumId="31">
    <w:nsid w:val="B5E306ED"/>
    <w:multiLevelType w:val="singleLevel"/>
    <w:tmpl w:val="B5E306ED"/>
    <w:lvl w:ilvl="0" w:tentative="0">
      <w:start w:val="5"/>
      <w:numFmt w:val="decimal"/>
      <w:lvlText w:val="%1."/>
      <w:lvlJc w:val="left"/>
      <w:rPr>
        <w:color w:val="3370FF"/>
      </w:rPr>
    </w:lvl>
  </w:abstractNum>
  <w:abstractNum w:abstractNumId="32">
    <w:nsid w:val="B88D21A8"/>
    <w:multiLevelType w:val="singleLevel"/>
    <w:tmpl w:val="B88D21A8"/>
    <w:lvl w:ilvl="0" w:tentative="0">
      <w:start w:val="0"/>
      <w:numFmt w:val="bullet"/>
      <w:lvlText w:val="•"/>
      <w:lvlJc w:val="left"/>
      <w:rPr>
        <w:color w:val="3370FF"/>
      </w:rPr>
    </w:lvl>
  </w:abstractNum>
  <w:abstractNum w:abstractNumId="33">
    <w:nsid w:val="B8CEF35B"/>
    <w:multiLevelType w:val="singleLevel"/>
    <w:tmpl w:val="B8CEF35B"/>
    <w:lvl w:ilvl="0" w:tentative="0">
      <w:start w:val="0"/>
      <w:numFmt w:val="bullet"/>
      <w:lvlText w:val="•"/>
      <w:lvlJc w:val="left"/>
      <w:rPr>
        <w:color w:val="3370FF"/>
      </w:rPr>
    </w:lvl>
  </w:abstractNum>
  <w:abstractNum w:abstractNumId="34">
    <w:nsid w:val="BB64CFA9"/>
    <w:multiLevelType w:val="singleLevel"/>
    <w:tmpl w:val="BB64CFA9"/>
    <w:lvl w:ilvl="0" w:tentative="0">
      <w:start w:val="0"/>
      <w:numFmt w:val="bullet"/>
      <w:lvlText w:val="•"/>
      <w:lvlJc w:val="left"/>
      <w:rPr>
        <w:color w:val="3370FF"/>
      </w:rPr>
    </w:lvl>
  </w:abstractNum>
  <w:abstractNum w:abstractNumId="35">
    <w:nsid w:val="BCECA0B4"/>
    <w:multiLevelType w:val="singleLevel"/>
    <w:tmpl w:val="BCECA0B4"/>
    <w:lvl w:ilvl="0" w:tentative="0">
      <w:start w:val="0"/>
      <w:numFmt w:val="bullet"/>
      <w:lvlText w:val="•"/>
      <w:lvlJc w:val="left"/>
      <w:rPr>
        <w:color w:val="3370FF"/>
      </w:rPr>
    </w:lvl>
  </w:abstractNum>
  <w:abstractNum w:abstractNumId="36">
    <w:nsid w:val="BDA1395C"/>
    <w:multiLevelType w:val="singleLevel"/>
    <w:tmpl w:val="BDA1395C"/>
    <w:lvl w:ilvl="0" w:tentative="0">
      <w:start w:val="0"/>
      <w:numFmt w:val="bullet"/>
      <w:lvlText w:val="•"/>
      <w:lvlJc w:val="left"/>
      <w:rPr>
        <w:color w:val="3370FF"/>
      </w:rPr>
    </w:lvl>
  </w:abstractNum>
  <w:abstractNum w:abstractNumId="37">
    <w:nsid w:val="BE8A4F4C"/>
    <w:multiLevelType w:val="singleLevel"/>
    <w:tmpl w:val="BE8A4F4C"/>
    <w:lvl w:ilvl="0" w:tentative="0">
      <w:start w:val="1"/>
      <w:numFmt w:val="decimal"/>
      <w:lvlText w:val="%1."/>
      <w:lvlJc w:val="left"/>
      <w:rPr>
        <w:color w:val="3370FF"/>
      </w:rPr>
    </w:lvl>
  </w:abstractNum>
  <w:abstractNum w:abstractNumId="38">
    <w:nsid w:val="BE923771"/>
    <w:multiLevelType w:val="singleLevel"/>
    <w:tmpl w:val="BE923771"/>
    <w:lvl w:ilvl="0" w:tentative="0">
      <w:start w:val="0"/>
      <w:numFmt w:val="bullet"/>
      <w:lvlText w:val="•"/>
      <w:lvlJc w:val="left"/>
      <w:rPr>
        <w:color w:val="3370FF"/>
      </w:rPr>
    </w:lvl>
  </w:abstractNum>
  <w:abstractNum w:abstractNumId="39">
    <w:nsid w:val="BF205925"/>
    <w:multiLevelType w:val="singleLevel"/>
    <w:tmpl w:val="BF205925"/>
    <w:lvl w:ilvl="0" w:tentative="0">
      <w:start w:val="4"/>
      <w:numFmt w:val="decimal"/>
      <w:lvlText w:val="%1."/>
      <w:lvlJc w:val="left"/>
      <w:rPr>
        <w:color w:val="3370FF"/>
      </w:rPr>
    </w:lvl>
  </w:abstractNum>
  <w:abstractNum w:abstractNumId="40">
    <w:nsid w:val="BF50FE6B"/>
    <w:multiLevelType w:val="singleLevel"/>
    <w:tmpl w:val="BF50FE6B"/>
    <w:lvl w:ilvl="0" w:tentative="0">
      <w:start w:val="0"/>
      <w:numFmt w:val="bullet"/>
      <w:lvlText w:val="•"/>
      <w:lvlJc w:val="left"/>
      <w:rPr>
        <w:color w:val="3370FF"/>
      </w:rPr>
    </w:lvl>
  </w:abstractNum>
  <w:abstractNum w:abstractNumId="41">
    <w:nsid w:val="C0915F4F"/>
    <w:multiLevelType w:val="singleLevel"/>
    <w:tmpl w:val="C0915F4F"/>
    <w:lvl w:ilvl="0" w:tentative="0">
      <w:start w:val="0"/>
      <w:numFmt w:val="bullet"/>
      <w:lvlText w:val="•"/>
      <w:lvlJc w:val="left"/>
      <w:rPr>
        <w:color w:val="3370FF"/>
      </w:rPr>
    </w:lvl>
  </w:abstractNum>
  <w:abstractNum w:abstractNumId="42">
    <w:nsid w:val="C4E0D24A"/>
    <w:multiLevelType w:val="singleLevel"/>
    <w:tmpl w:val="C4E0D24A"/>
    <w:lvl w:ilvl="0" w:tentative="0">
      <w:start w:val="0"/>
      <w:numFmt w:val="bullet"/>
      <w:lvlText w:val="•"/>
      <w:lvlJc w:val="left"/>
      <w:rPr>
        <w:color w:val="3370FF"/>
      </w:rPr>
    </w:lvl>
  </w:abstractNum>
  <w:abstractNum w:abstractNumId="43">
    <w:nsid w:val="C8879AEF"/>
    <w:multiLevelType w:val="singleLevel"/>
    <w:tmpl w:val="C8879AEF"/>
    <w:lvl w:ilvl="0" w:tentative="0">
      <w:start w:val="0"/>
      <w:numFmt w:val="bullet"/>
      <w:lvlText w:val="•"/>
      <w:lvlJc w:val="left"/>
      <w:rPr>
        <w:color w:val="3370FF"/>
      </w:rPr>
    </w:lvl>
  </w:abstractNum>
  <w:abstractNum w:abstractNumId="44">
    <w:nsid w:val="C9412743"/>
    <w:multiLevelType w:val="singleLevel"/>
    <w:tmpl w:val="C9412743"/>
    <w:lvl w:ilvl="0" w:tentative="0">
      <w:start w:val="15"/>
      <w:numFmt w:val="decimal"/>
      <w:lvlText w:val="%1."/>
      <w:lvlJc w:val="left"/>
      <w:rPr>
        <w:color w:val="3370FF"/>
      </w:rPr>
    </w:lvl>
  </w:abstractNum>
  <w:abstractNum w:abstractNumId="45">
    <w:nsid w:val="CD699D1D"/>
    <w:multiLevelType w:val="singleLevel"/>
    <w:tmpl w:val="CD699D1D"/>
    <w:lvl w:ilvl="0" w:tentative="0">
      <w:start w:val="8"/>
      <w:numFmt w:val="decimal"/>
      <w:lvlText w:val="%1."/>
      <w:lvlJc w:val="left"/>
      <w:rPr>
        <w:color w:val="3370FF"/>
      </w:rPr>
    </w:lvl>
  </w:abstractNum>
  <w:abstractNum w:abstractNumId="46">
    <w:nsid w:val="CF092B84"/>
    <w:multiLevelType w:val="singleLevel"/>
    <w:tmpl w:val="CF092B84"/>
    <w:lvl w:ilvl="0" w:tentative="0">
      <w:start w:val="2"/>
      <w:numFmt w:val="decimal"/>
      <w:lvlText w:val="%1."/>
      <w:lvlJc w:val="left"/>
      <w:rPr>
        <w:color w:val="3370FF"/>
      </w:rPr>
    </w:lvl>
  </w:abstractNum>
  <w:abstractNum w:abstractNumId="47">
    <w:nsid w:val="D1EB1714"/>
    <w:multiLevelType w:val="singleLevel"/>
    <w:tmpl w:val="D1EB1714"/>
    <w:lvl w:ilvl="0" w:tentative="0">
      <w:start w:val="0"/>
      <w:numFmt w:val="bullet"/>
      <w:lvlText w:val="•"/>
      <w:lvlJc w:val="left"/>
      <w:rPr>
        <w:color w:val="3370FF"/>
      </w:rPr>
    </w:lvl>
  </w:abstractNum>
  <w:abstractNum w:abstractNumId="48">
    <w:nsid w:val="D7936317"/>
    <w:multiLevelType w:val="singleLevel"/>
    <w:tmpl w:val="D7936317"/>
    <w:lvl w:ilvl="0" w:tentative="0">
      <w:start w:val="9"/>
      <w:numFmt w:val="decimal"/>
      <w:lvlText w:val="%1."/>
      <w:lvlJc w:val="left"/>
      <w:rPr>
        <w:color w:val="3370FF"/>
      </w:rPr>
    </w:lvl>
  </w:abstractNum>
  <w:abstractNum w:abstractNumId="49">
    <w:nsid w:val="D7D140E4"/>
    <w:multiLevelType w:val="singleLevel"/>
    <w:tmpl w:val="D7D140E4"/>
    <w:lvl w:ilvl="0" w:tentative="0">
      <w:start w:val="0"/>
      <w:numFmt w:val="bullet"/>
      <w:lvlText w:val="•"/>
      <w:lvlJc w:val="left"/>
      <w:rPr>
        <w:color w:val="3370FF"/>
      </w:rPr>
    </w:lvl>
  </w:abstractNum>
  <w:abstractNum w:abstractNumId="50">
    <w:nsid w:val="D7F9FE59"/>
    <w:multiLevelType w:val="singleLevel"/>
    <w:tmpl w:val="D7F9FE59"/>
    <w:lvl w:ilvl="0" w:tentative="0">
      <w:start w:val="0"/>
      <w:numFmt w:val="bullet"/>
      <w:lvlText w:val="•"/>
      <w:lvlJc w:val="left"/>
      <w:rPr>
        <w:color w:val="3370FF"/>
      </w:rPr>
    </w:lvl>
  </w:abstractNum>
  <w:abstractNum w:abstractNumId="51">
    <w:nsid w:val="DAD3A854"/>
    <w:multiLevelType w:val="singleLevel"/>
    <w:tmpl w:val="DAD3A854"/>
    <w:lvl w:ilvl="0" w:tentative="0">
      <w:start w:val="0"/>
      <w:numFmt w:val="bullet"/>
      <w:lvlText w:val="•"/>
      <w:lvlJc w:val="left"/>
      <w:rPr>
        <w:color w:val="3370FF"/>
      </w:rPr>
    </w:lvl>
  </w:abstractNum>
  <w:abstractNum w:abstractNumId="52">
    <w:nsid w:val="DAE62134"/>
    <w:multiLevelType w:val="singleLevel"/>
    <w:tmpl w:val="DAE62134"/>
    <w:lvl w:ilvl="0" w:tentative="0">
      <w:start w:val="2"/>
      <w:numFmt w:val="decimal"/>
      <w:lvlText w:val="%1."/>
      <w:lvlJc w:val="left"/>
      <w:rPr>
        <w:color w:val="3370FF"/>
      </w:rPr>
    </w:lvl>
  </w:abstractNum>
  <w:abstractNum w:abstractNumId="53">
    <w:nsid w:val="DCBA6B53"/>
    <w:multiLevelType w:val="singleLevel"/>
    <w:tmpl w:val="DCBA6B53"/>
    <w:lvl w:ilvl="0" w:tentative="0">
      <w:start w:val="0"/>
      <w:numFmt w:val="bullet"/>
      <w:lvlText w:val="•"/>
      <w:lvlJc w:val="left"/>
      <w:rPr>
        <w:color w:val="3370FF"/>
      </w:rPr>
    </w:lvl>
  </w:abstractNum>
  <w:abstractNum w:abstractNumId="54">
    <w:nsid w:val="E0294EC7"/>
    <w:multiLevelType w:val="singleLevel"/>
    <w:tmpl w:val="E0294EC7"/>
    <w:lvl w:ilvl="0" w:tentative="0">
      <w:start w:val="0"/>
      <w:numFmt w:val="bullet"/>
      <w:lvlText w:val="•"/>
      <w:lvlJc w:val="left"/>
      <w:rPr>
        <w:color w:val="3370FF"/>
      </w:rPr>
    </w:lvl>
  </w:abstractNum>
  <w:abstractNum w:abstractNumId="55">
    <w:nsid w:val="E093A4B0"/>
    <w:multiLevelType w:val="singleLevel"/>
    <w:tmpl w:val="E093A4B0"/>
    <w:lvl w:ilvl="0" w:tentative="0">
      <w:start w:val="0"/>
      <w:numFmt w:val="bullet"/>
      <w:lvlText w:val="•"/>
      <w:lvlJc w:val="left"/>
      <w:rPr>
        <w:color w:val="3370FF"/>
      </w:rPr>
    </w:lvl>
  </w:abstractNum>
  <w:abstractNum w:abstractNumId="56">
    <w:nsid w:val="E43A772E"/>
    <w:multiLevelType w:val="singleLevel"/>
    <w:tmpl w:val="E43A772E"/>
    <w:lvl w:ilvl="0" w:tentative="0">
      <w:start w:val="4"/>
      <w:numFmt w:val="decimal"/>
      <w:lvlText w:val="%1."/>
      <w:lvlJc w:val="left"/>
      <w:rPr>
        <w:color w:val="3370FF"/>
      </w:rPr>
    </w:lvl>
  </w:abstractNum>
  <w:abstractNum w:abstractNumId="57">
    <w:nsid w:val="E504947C"/>
    <w:multiLevelType w:val="singleLevel"/>
    <w:tmpl w:val="E504947C"/>
    <w:lvl w:ilvl="0" w:tentative="0">
      <w:start w:val="0"/>
      <w:numFmt w:val="bullet"/>
      <w:lvlText w:val="•"/>
      <w:lvlJc w:val="left"/>
      <w:rPr>
        <w:color w:val="3370FF"/>
      </w:rPr>
    </w:lvl>
  </w:abstractNum>
  <w:abstractNum w:abstractNumId="58">
    <w:nsid w:val="E52D9448"/>
    <w:multiLevelType w:val="singleLevel"/>
    <w:tmpl w:val="E52D9448"/>
    <w:lvl w:ilvl="0" w:tentative="0">
      <w:start w:val="16"/>
      <w:numFmt w:val="decimal"/>
      <w:lvlText w:val="%1."/>
      <w:lvlJc w:val="left"/>
      <w:rPr>
        <w:color w:val="3370FF"/>
      </w:rPr>
    </w:lvl>
  </w:abstractNum>
  <w:abstractNum w:abstractNumId="59">
    <w:nsid w:val="E7B27C5B"/>
    <w:multiLevelType w:val="singleLevel"/>
    <w:tmpl w:val="E7B27C5B"/>
    <w:lvl w:ilvl="0" w:tentative="0">
      <w:start w:val="0"/>
      <w:numFmt w:val="bullet"/>
      <w:lvlText w:val="•"/>
      <w:lvlJc w:val="left"/>
      <w:rPr>
        <w:color w:val="3370FF"/>
      </w:rPr>
    </w:lvl>
  </w:abstractNum>
  <w:abstractNum w:abstractNumId="60">
    <w:nsid w:val="EA28CC15"/>
    <w:multiLevelType w:val="singleLevel"/>
    <w:tmpl w:val="EA28CC15"/>
    <w:lvl w:ilvl="0" w:tentative="0">
      <w:start w:val="7"/>
      <w:numFmt w:val="decimal"/>
      <w:lvlText w:val="%1."/>
      <w:lvlJc w:val="left"/>
      <w:rPr>
        <w:color w:val="3370FF"/>
      </w:rPr>
    </w:lvl>
  </w:abstractNum>
  <w:abstractNum w:abstractNumId="61">
    <w:nsid w:val="F0E89278"/>
    <w:multiLevelType w:val="singleLevel"/>
    <w:tmpl w:val="F0E89278"/>
    <w:lvl w:ilvl="0" w:tentative="0">
      <w:start w:val="0"/>
      <w:numFmt w:val="bullet"/>
      <w:lvlText w:val="•"/>
      <w:lvlJc w:val="left"/>
      <w:rPr>
        <w:color w:val="3370FF"/>
      </w:rPr>
    </w:lvl>
  </w:abstractNum>
  <w:abstractNum w:abstractNumId="62">
    <w:nsid w:val="F1FCDEFA"/>
    <w:multiLevelType w:val="singleLevel"/>
    <w:tmpl w:val="F1FCDEFA"/>
    <w:lvl w:ilvl="0" w:tentative="0">
      <w:start w:val="13"/>
      <w:numFmt w:val="decimal"/>
      <w:lvlText w:val="%1."/>
      <w:lvlJc w:val="left"/>
      <w:rPr>
        <w:color w:val="3370FF"/>
      </w:rPr>
    </w:lvl>
  </w:abstractNum>
  <w:abstractNum w:abstractNumId="63">
    <w:nsid w:val="F237ACA1"/>
    <w:multiLevelType w:val="singleLevel"/>
    <w:tmpl w:val="F237ACA1"/>
    <w:lvl w:ilvl="0" w:tentative="0">
      <w:start w:val="8"/>
      <w:numFmt w:val="decimal"/>
      <w:lvlText w:val="%1."/>
      <w:lvlJc w:val="left"/>
      <w:rPr>
        <w:color w:val="3370FF"/>
      </w:rPr>
    </w:lvl>
  </w:abstractNum>
  <w:abstractNum w:abstractNumId="64">
    <w:nsid w:val="F3A33954"/>
    <w:multiLevelType w:val="singleLevel"/>
    <w:tmpl w:val="F3A33954"/>
    <w:lvl w:ilvl="0" w:tentative="0">
      <w:start w:val="0"/>
      <w:numFmt w:val="bullet"/>
      <w:lvlText w:val="•"/>
      <w:lvlJc w:val="left"/>
      <w:rPr>
        <w:color w:val="3370FF"/>
      </w:rPr>
    </w:lvl>
  </w:abstractNum>
  <w:abstractNum w:abstractNumId="65">
    <w:nsid w:val="F46CCC20"/>
    <w:multiLevelType w:val="singleLevel"/>
    <w:tmpl w:val="F46CCC20"/>
    <w:lvl w:ilvl="0" w:tentative="0">
      <w:start w:val="11"/>
      <w:numFmt w:val="decimal"/>
      <w:lvlText w:val="%1."/>
      <w:lvlJc w:val="left"/>
      <w:rPr>
        <w:color w:val="3370FF"/>
      </w:rPr>
    </w:lvl>
  </w:abstractNum>
  <w:abstractNum w:abstractNumId="66">
    <w:nsid w:val="F4A942FE"/>
    <w:multiLevelType w:val="singleLevel"/>
    <w:tmpl w:val="F4A942FE"/>
    <w:lvl w:ilvl="0" w:tentative="0">
      <w:start w:val="0"/>
      <w:numFmt w:val="bullet"/>
      <w:lvlText w:val="•"/>
      <w:lvlJc w:val="left"/>
      <w:rPr>
        <w:color w:val="3370FF"/>
      </w:rPr>
    </w:lvl>
  </w:abstractNum>
  <w:abstractNum w:abstractNumId="67">
    <w:nsid w:val="F4B5D9F5"/>
    <w:multiLevelType w:val="singleLevel"/>
    <w:tmpl w:val="F4B5D9F5"/>
    <w:lvl w:ilvl="0" w:tentative="0">
      <w:start w:val="0"/>
      <w:numFmt w:val="bullet"/>
      <w:lvlText w:val="•"/>
      <w:lvlJc w:val="left"/>
      <w:rPr>
        <w:color w:val="3370FF"/>
      </w:rPr>
    </w:lvl>
  </w:abstractNum>
  <w:abstractNum w:abstractNumId="68">
    <w:nsid w:val="F585BF25"/>
    <w:multiLevelType w:val="singleLevel"/>
    <w:tmpl w:val="F585BF25"/>
    <w:lvl w:ilvl="0" w:tentative="0">
      <w:start w:val="0"/>
      <w:numFmt w:val="bullet"/>
      <w:lvlText w:val="•"/>
      <w:lvlJc w:val="left"/>
      <w:rPr>
        <w:color w:val="3370FF"/>
      </w:rPr>
    </w:lvl>
  </w:abstractNum>
  <w:abstractNum w:abstractNumId="69">
    <w:nsid w:val="F689643B"/>
    <w:multiLevelType w:val="singleLevel"/>
    <w:tmpl w:val="F689643B"/>
    <w:lvl w:ilvl="0" w:tentative="0">
      <w:start w:val="0"/>
      <w:numFmt w:val="bullet"/>
      <w:lvlText w:val="•"/>
      <w:lvlJc w:val="left"/>
      <w:rPr>
        <w:color w:val="3370FF"/>
      </w:rPr>
    </w:lvl>
  </w:abstractNum>
  <w:abstractNum w:abstractNumId="70">
    <w:nsid w:val="F7735DC9"/>
    <w:multiLevelType w:val="singleLevel"/>
    <w:tmpl w:val="F7735DC9"/>
    <w:lvl w:ilvl="0" w:tentative="0">
      <w:start w:val="0"/>
      <w:numFmt w:val="bullet"/>
      <w:lvlText w:val="•"/>
      <w:lvlJc w:val="left"/>
      <w:rPr>
        <w:color w:val="3370FF"/>
      </w:rPr>
    </w:lvl>
  </w:abstractNum>
  <w:abstractNum w:abstractNumId="71">
    <w:nsid w:val="FEC2EA36"/>
    <w:multiLevelType w:val="singleLevel"/>
    <w:tmpl w:val="FEC2EA36"/>
    <w:lvl w:ilvl="0" w:tentative="0">
      <w:start w:val="0"/>
      <w:numFmt w:val="bullet"/>
      <w:lvlText w:val="•"/>
      <w:lvlJc w:val="left"/>
      <w:rPr>
        <w:color w:val="3370FF"/>
      </w:rPr>
    </w:lvl>
  </w:abstractNum>
  <w:abstractNum w:abstractNumId="72">
    <w:nsid w:val="0053208E"/>
    <w:multiLevelType w:val="singleLevel"/>
    <w:tmpl w:val="0053208E"/>
    <w:lvl w:ilvl="0" w:tentative="0">
      <w:start w:val="1"/>
      <w:numFmt w:val="decimal"/>
      <w:lvlText w:val="%1."/>
      <w:lvlJc w:val="left"/>
      <w:rPr>
        <w:color w:val="3370FF"/>
      </w:rPr>
    </w:lvl>
  </w:abstractNum>
  <w:abstractNum w:abstractNumId="73">
    <w:nsid w:val="01836A6D"/>
    <w:multiLevelType w:val="singleLevel"/>
    <w:tmpl w:val="01836A6D"/>
    <w:lvl w:ilvl="0" w:tentative="0">
      <w:start w:val="0"/>
      <w:numFmt w:val="bullet"/>
      <w:lvlText w:val="•"/>
      <w:lvlJc w:val="left"/>
      <w:rPr>
        <w:color w:val="3370FF"/>
      </w:rPr>
    </w:lvl>
  </w:abstractNum>
  <w:abstractNum w:abstractNumId="74">
    <w:nsid w:val="01D7E1C7"/>
    <w:multiLevelType w:val="singleLevel"/>
    <w:tmpl w:val="01D7E1C7"/>
    <w:lvl w:ilvl="0" w:tentative="0">
      <w:start w:val="14"/>
      <w:numFmt w:val="decimal"/>
      <w:lvlText w:val="%1."/>
      <w:lvlJc w:val="left"/>
      <w:rPr>
        <w:color w:val="3370FF"/>
      </w:rPr>
    </w:lvl>
  </w:abstractNum>
  <w:abstractNum w:abstractNumId="75">
    <w:nsid w:val="0248C179"/>
    <w:multiLevelType w:val="singleLevel"/>
    <w:tmpl w:val="0248C179"/>
    <w:lvl w:ilvl="0" w:tentative="0">
      <w:start w:val="0"/>
      <w:numFmt w:val="bullet"/>
      <w:lvlText w:val="•"/>
      <w:lvlJc w:val="left"/>
      <w:rPr>
        <w:color w:val="3370FF"/>
      </w:rPr>
    </w:lvl>
  </w:abstractNum>
  <w:abstractNum w:abstractNumId="76">
    <w:nsid w:val="03A63A41"/>
    <w:multiLevelType w:val="singleLevel"/>
    <w:tmpl w:val="03A63A41"/>
    <w:lvl w:ilvl="0" w:tentative="0">
      <w:start w:val="0"/>
      <w:numFmt w:val="bullet"/>
      <w:lvlText w:val="•"/>
      <w:lvlJc w:val="left"/>
      <w:rPr>
        <w:color w:val="3370FF"/>
      </w:rPr>
    </w:lvl>
  </w:abstractNum>
  <w:abstractNum w:abstractNumId="77">
    <w:nsid w:val="03C240C0"/>
    <w:multiLevelType w:val="singleLevel"/>
    <w:tmpl w:val="03C240C0"/>
    <w:lvl w:ilvl="0" w:tentative="0">
      <w:start w:val="4"/>
      <w:numFmt w:val="decimal"/>
      <w:lvlText w:val="%1."/>
      <w:lvlJc w:val="left"/>
      <w:rPr>
        <w:color w:val="3370FF"/>
      </w:rPr>
    </w:lvl>
  </w:abstractNum>
  <w:abstractNum w:abstractNumId="78">
    <w:nsid w:val="03D62ECE"/>
    <w:multiLevelType w:val="singleLevel"/>
    <w:tmpl w:val="03D62ECE"/>
    <w:lvl w:ilvl="0" w:tentative="0">
      <w:start w:val="0"/>
      <w:numFmt w:val="bullet"/>
      <w:lvlText w:val="•"/>
      <w:lvlJc w:val="left"/>
      <w:rPr>
        <w:color w:val="3370FF"/>
      </w:rPr>
    </w:lvl>
  </w:abstractNum>
  <w:abstractNum w:abstractNumId="79">
    <w:nsid w:val="0709FD3E"/>
    <w:multiLevelType w:val="singleLevel"/>
    <w:tmpl w:val="0709FD3E"/>
    <w:lvl w:ilvl="0" w:tentative="0">
      <w:start w:val="0"/>
      <w:numFmt w:val="bullet"/>
      <w:lvlText w:val="•"/>
      <w:lvlJc w:val="left"/>
      <w:rPr>
        <w:color w:val="3370FF"/>
      </w:rPr>
    </w:lvl>
  </w:abstractNum>
  <w:abstractNum w:abstractNumId="80">
    <w:nsid w:val="07F5BCC3"/>
    <w:multiLevelType w:val="singleLevel"/>
    <w:tmpl w:val="07F5BCC3"/>
    <w:lvl w:ilvl="0" w:tentative="0">
      <w:start w:val="6"/>
      <w:numFmt w:val="decimal"/>
      <w:lvlText w:val="%1."/>
      <w:lvlJc w:val="left"/>
      <w:rPr>
        <w:color w:val="3370FF"/>
      </w:rPr>
    </w:lvl>
  </w:abstractNum>
  <w:abstractNum w:abstractNumId="81">
    <w:nsid w:val="0C0E1E13"/>
    <w:multiLevelType w:val="singleLevel"/>
    <w:tmpl w:val="0C0E1E13"/>
    <w:lvl w:ilvl="0" w:tentative="0">
      <w:start w:val="6"/>
      <w:numFmt w:val="decimal"/>
      <w:lvlText w:val="%1."/>
      <w:lvlJc w:val="left"/>
      <w:rPr>
        <w:color w:val="3370FF"/>
      </w:rPr>
    </w:lvl>
  </w:abstractNum>
  <w:abstractNum w:abstractNumId="82">
    <w:nsid w:val="0CEF100B"/>
    <w:multiLevelType w:val="singleLevel"/>
    <w:tmpl w:val="0CEF100B"/>
    <w:lvl w:ilvl="0" w:tentative="0">
      <w:start w:val="0"/>
      <w:numFmt w:val="bullet"/>
      <w:lvlText w:val="•"/>
      <w:lvlJc w:val="left"/>
      <w:rPr>
        <w:color w:val="3370FF"/>
      </w:rPr>
    </w:lvl>
  </w:abstractNum>
  <w:abstractNum w:abstractNumId="83">
    <w:nsid w:val="0DC629B0"/>
    <w:multiLevelType w:val="singleLevel"/>
    <w:tmpl w:val="0DC629B0"/>
    <w:lvl w:ilvl="0" w:tentative="0">
      <w:start w:val="2"/>
      <w:numFmt w:val="decimal"/>
      <w:lvlText w:val="%1."/>
      <w:lvlJc w:val="left"/>
      <w:rPr>
        <w:color w:val="3370FF"/>
      </w:rPr>
    </w:lvl>
  </w:abstractNum>
  <w:abstractNum w:abstractNumId="84">
    <w:nsid w:val="0E640482"/>
    <w:multiLevelType w:val="singleLevel"/>
    <w:tmpl w:val="0E640482"/>
    <w:lvl w:ilvl="0" w:tentative="0">
      <w:start w:val="0"/>
      <w:numFmt w:val="bullet"/>
      <w:lvlText w:val="•"/>
      <w:lvlJc w:val="left"/>
      <w:rPr>
        <w:color w:val="3370FF"/>
      </w:rPr>
    </w:lvl>
  </w:abstractNum>
  <w:abstractNum w:abstractNumId="85">
    <w:nsid w:val="0F9F9CCA"/>
    <w:multiLevelType w:val="singleLevel"/>
    <w:tmpl w:val="0F9F9CCA"/>
    <w:lvl w:ilvl="0" w:tentative="0">
      <w:start w:val="0"/>
      <w:numFmt w:val="bullet"/>
      <w:lvlText w:val="•"/>
      <w:lvlJc w:val="left"/>
      <w:rPr>
        <w:color w:val="3370FF"/>
      </w:rPr>
    </w:lvl>
  </w:abstractNum>
  <w:abstractNum w:abstractNumId="86">
    <w:nsid w:val="10F0DB0B"/>
    <w:multiLevelType w:val="singleLevel"/>
    <w:tmpl w:val="10F0DB0B"/>
    <w:lvl w:ilvl="0" w:tentative="0">
      <w:start w:val="12"/>
      <w:numFmt w:val="decimal"/>
      <w:lvlText w:val="%1."/>
      <w:lvlJc w:val="left"/>
      <w:rPr>
        <w:color w:val="3370FF"/>
      </w:rPr>
    </w:lvl>
  </w:abstractNum>
  <w:abstractNum w:abstractNumId="87">
    <w:nsid w:val="12EADF99"/>
    <w:multiLevelType w:val="singleLevel"/>
    <w:tmpl w:val="12EADF99"/>
    <w:lvl w:ilvl="0" w:tentative="0">
      <w:start w:val="0"/>
      <w:numFmt w:val="bullet"/>
      <w:lvlText w:val="•"/>
      <w:lvlJc w:val="left"/>
      <w:rPr>
        <w:color w:val="3370FF"/>
      </w:rPr>
    </w:lvl>
  </w:abstractNum>
  <w:abstractNum w:abstractNumId="88">
    <w:nsid w:val="1450273B"/>
    <w:multiLevelType w:val="singleLevel"/>
    <w:tmpl w:val="1450273B"/>
    <w:lvl w:ilvl="0" w:tentative="0">
      <w:start w:val="0"/>
      <w:numFmt w:val="bullet"/>
      <w:lvlText w:val="•"/>
      <w:lvlJc w:val="left"/>
      <w:rPr>
        <w:color w:val="3370FF"/>
      </w:rPr>
    </w:lvl>
  </w:abstractNum>
  <w:abstractNum w:abstractNumId="89">
    <w:nsid w:val="18F74015"/>
    <w:multiLevelType w:val="singleLevel"/>
    <w:tmpl w:val="18F74015"/>
    <w:lvl w:ilvl="0" w:tentative="0">
      <w:start w:val="0"/>
      <w:numFmt w:val="bullet"/>
      <w:lvlText w:val="•"/>
      <w:lvlJc w:val="left"/>
      <w:rPr>
        <w:color w:val="3370FF"/>
      </w:rPr>
    </w:lvl>
  </w:abstractNum>
  <w:abstractNum w:abstractNumId="90">
    <w:nsid w:val="1ACDE60F"/>
    <w:multiLevelType w:val="singleLevel"/>
    <w:tmpl w:val="1ACDE60F"/>
    <w:lvl w:ilvl="0" w:tentative="0">
      <w:start w:val="0"/>
      <w:numFmt w:val="bullet"/>
      <w:lvlText w:val="•"/>
      <w:lvlJc w:val="left"/>
      <w:rPr>
        <w:color w:val="3370FF"/>
      </w:rPr>
    </w:lvl>
  </w:abstractNum>
  <w:abstractNum w:abstractNumId="91">
    <w:nsid w:val="1AD50295"/>
    <w:multiLevelType w:val="singleLevel"/>
    <w:tmpl w:val="1AD50295"/>
    <w:lvl w:ilvl="0" w:tentative="0">
      <w:start w:val="0"/>
      <w:numFmt w:val="bullet"/>
      <w:lvlText w:val="•"/>
      <w:lvlJc w:val="left"/>
      <w:rPr>
        <w:color w:val="3370FF"/>
      </w:rPr>
    </w:lvl>
  </w:abstractNum>
  <w:abstractNum w:abstractNumId="92">
    <w:nsid w:val="1BCBBCF0"/>
    <w:multiLevelType w:val="singleLevel"/>
    <w:tmpl w:val="1BCBBCF0"/>
    <w:lvl w:ilvl="0" w:tentative="0">
      <w:start w:val="0"/>
      <w:numFmt w:val="bullet"/>
      <w:lvlText w:val="•"/>
      <w:lvlJc w:val="left"/>
      <w:rPr>
        <w:color w:val="3370FF"/>
      </w:rPr>
    </w:lvl>
  </w:abstractNum>
  <w:abstractNum w:abstractNumId="93">
    <w:nsid w:val="1C257C7B"/>
    <w:multiLevelType w:val="singleLevel"/>
    <w:tmpl w:val="1C257C7B"/>
    <w:lvl w:ilvl="0" w:tentative="0">
      <w:start w:val="0"/>
      <w:numFmt w:val="bullet"/>
      <w:lvlText w:val="•"/>
      <w:lvlJc w:val="left"/>
      <w:rPr>
        <w:color w:val="3370FF"/>
      </w:rPr>
    </w:lvl>
  </w:abstractNum>
  <w:abstractNum w:abstractNumId="94">
    <w:nsid w:val="2007DCFD"/>
    <w:multiLevelType w:val="singleLevel"/>
    <w:tmpl w:val="2007DCFD"/>
    <w:lvl w:ilvl="0" w:tentative="0">
      <w:start w:val="5"/>
      <w:numFmt w:val="decimal"/>
      <w:lvlText w:val="%1."/>
      <w:lvlJc w:val="left"/>
      <w:rPr>
        <w:color w:val="3370FF"/>
      </w:rPr>
    </w:lvl>
  </w:abstractNum>
  <w:abstractNum w:abstractNumId="95">
    <w:nsid w:val="21B3B1B1"/>
    <w:multiLevelType w:val="singleLevel"/>
    <w:tmpl w:val="21B3B1B1"/>
    <w:lvl w:ilvl="0" w:tentative="0">
      <w:start w:val="2"/>
      <w:numFmt w:val="decimal"/>
      <w:lvlText w:val="%1."/>
      <w:lvlJc w:val="left"/>
      <w:rPr>
        <w:color w:val="3370FF"/>
      </w:rPr>
    </w:lvl>
  </w:abstractNum>
  <w:abstractNum w:abstractNumId="96">
    <w:nsid w:val="227C9188"/>
    <w:multiLevelType w:val="singleLevel"/>
    <w:tmpl w:val="227C9188"/>
    <w:lvl w:ilvl="0" w:tentative="0">
      <w:start w:val="15"/>
      <w:numFmt w:val="decimal"/>
      <w:lvlText w:val="%1."/>
      <w:lvlJc w:val="left"/>
      <w:rPr>
        <w:color w:val="3370FF"/>
      </w:rPr>
    </w:lvl>
  </w:abstractNum>
  <w:abstractNum w:abstractNumId="97">
    <w:nsid w:val="23E97754"/>
    <w:multiLevelType w:val="singleLevel"/>
    <w:tmpl w:val="23E97754"/>
    <w:lvl w:ilvl="0" w:tentative="0">
      <w:start w:val="0"/>
      <w:numFmt w:val="bullet"/>
      <w:lvlText w:val="•"/>
      <w:lvlJc w:val="left"/>
      <w:rPr>
        <w:color w:val="3370FF"/>
      </w:rPr>
    </w:lvl>
  </w:abstractNum>
  <w:abstractNum w:abstractNumId="98">
    <w:nsid w:val="243FCF68"/>
    <w:multiLevelType w:val="singleLevel"/>
    <w:tmpl w:val="243FCF68"/>
    <w:lvl w:ilvl="0" w:tentative="0">
      <w:start w:val="0"/>
      <w:numFmt w:val="bullet"/>
      <w:lvlText w:val="•"/>
      <w:lvlJc w:val="left"/>
      <w:rPr>
        <w:color w:val="3370FF"/>
      </w:rPr>
    </w:lvl>
  </w:abstractNum>
  <w:abstractNum w:abstractNumId="99">
    <w:nsid w:val="2470EC97"/>
    <w:multiLevelType w:val="singleLevel"/>
    <w:tmpl w:val="2470EC97"/>
    <w:lvl w:ilvl="0" w:tentative="0">
      <w:start w:val="0"/>
      <w:numFmt w:val="bullet"/>
      <w:lvlText w:val="•"/>
      <w:lvlJc w:val="left"/>
      <w:rPr>
        <w:color w:val="3370FF"/>
      </w:rPr>
    </w:lvl>
  </w:abstractNum>
  <w:abstractNum w:abstractNumId="100">
    <w:nsid w:val="251342A6"/>
    <w:multiLevelType w:val="singleLevel"/>
    <w:tmpl w:val="251342A6"/>
    <w:lvl w:ilvl="0" w:tentative="0">
      <w:start w:val="10"/>
      <w:numFmt w:val="decimal"/>
      <w:lvlText w:val="%1."/>
      <w:lvlJc w:val="left"/>
      <w:rPr>
        <w:color w:val="3370FF"/>
      </w:rPr>
    </w:lvl>
  </w:abstractNum>
  <w:abstractNum w:abstractNumId="101">
    <w:nsid w:val="25B654F3"/>
    <w:multiLevelType w:val="singleLevel"/>
    <w:tmpl w:val="25B654F3"/>
    <w:lvl w:ilvl="0" w:tentative="0">
      <w:start w:val="0"/>
      <w:numFmt w:val="bullet"/>
      <w:lvlText w:val="•"/>
      <w:lvlJc w:val="left"/>
      <w:rPr>
        <w:color w:val="3370FF"/>
      </w:rPr>
    </w:lvl>
  </w:abstractNum>
  <w:abstractNum w:abstractNumId="102">
    <w:nsid w:val="2A8F537B"/>
    <w:multiLevelType w:val="singleLevel"/>
    <w:tmpl w:val="2A8F537B"/>
    <w:lvl w:ilvl="0" w:tentative="0">
      <w:start w:val="0"/>
      <w:numFmt w:val="bullet"/>
      <w:lvlText w:val="•"/>
      <w:lvlJc w:val="left"/>
      <w:rPr>
        <w:color w:val="3370FF"/>
      </w:rPr>
    </w:lvl>
  </w:abstractNum>
  <w:abstractNum w:abstractNumId="103">
    <w:nsid w:val="2B3F3F89"/>
    <w:multiLevelType w:val="singleLevel"/>
    <w:tmpl w:val="2B3F3F89"/>
    <w:lvl w:ilvl="0" w:tentative="0">
      <w:start w:val="6"/>
      <w:numFmt w:val="decimal"/>
      <w:lvlText w:val="%1."/>
      <w:lvlJc w:val="left"/>
      <w:rPr>
        <w:color w:val="3370FF"/>
      </w:rPr>
    </w:lvl>
  </w:abstractNum>
  <w:abstractNum w:abstractNumId="104">
    <w:nsid w:val="2F2D79CE"/>
    <w:multiLevelType w:val="singleLevel"/>
    <w:tmpl w:val="2F2D79CE"/>
    <w:lvl w:ilvl="0" w:tentative="0">
      <w:start w:val="0"/>
      <w:numFmt w:val="bullet"/>
      <w:lvlText w:val="•"/>
      <w:lvlJc w:val="left"/>
      <w:rPr>
        <w:color w:val="3370FF"/>
      </w:rPr>
    </w:lvl>
  </w:abstractNum>
  <w:abstractNum w:abstractNumId="105">
    <w:nsid w:val="30A0AC00"/>
    <w:multiLevelType w:val="singleLevel"/>
    <w:tmpl w:val="30A0AC00"/>
    <w:lvl w:ilvl="0" w:tentative="0">
      <w:start w:val="0"/>
      <w:numFmt w:val="bullet"/>
      <w:lvlText w:val="•"/>
      <w:lvlJc w:val="left"/>
      <w:rPr>
        <w:color w:val="3370FF"/>
      </w:rPr>
    </w:lvl>
  </w:abstractNum>
  <w:abstractNum w:abstractNumId="106">
    <w:nsid w:val="30FC5B15"/>
    <w:multiLevelType w:val="singleLevel"/>
    <w:tmpl w:val="30FC5B15"/>
    <w:lvl w:ilvl="0" w:tentative="0">
      <w:start w:val="0"/>
      <w:numFmt w:val="bullet"/>
      <w:lvlText w:val="•"/>
      <w:lvlJc w:val="left"/>
      <w:rPr>
        <w:color w:val="3370FF"/>
      </w:rPr>
    </w:lvl>
  </w:abstractNum>
  <w:abstractNum w:abstractNumId="107">
    <w:nsid w:val="322D85CA"/>
    <w:multiLevelType w:val="singleLevel"/>
    <w:tmpl w:val="322D85CA"/>
    <w:lvl w:ilvl="0" w:tentative="0">
      <w:start w:val="0"/>
      <w:numFmt w:val="bullet"/>
      <w:lvlText w:val="•"/>
      <w:lvlJc w:val="left"/>
      <w:rPr>
        <w:color w:val="3370FF"/>
      </w:rPr>
    </w:lvl>
  </w:abstractNum>
  <w:abstractNum w:abstractNumId="108">
    <w:nsid w:val="32A7AF2D"/>
    <w:multiLevelType w:val="singleLevel"/>
    <w:tmpl w:val="32A7AF2D"/>
    <w:lvl w:ilvl="0" w:tentative="0">
      <w:start w:val="0"/>
      <w:numFmt w:val="bullet"/>
      <w:lvlText w:val="•"/>
      <w:lvlJc w:val="left"/>
      <w:rPr>
        <w:color w:val="3370FF"/>
      </w:rPr>
    </w:lvl>
  </w:abstractNum>
  <w:abstractNum w:abstractNumId="109">
    <w:nsid w:val="35E83B33"/>
    <w:multiLevelType w:val="singleLevel"/>
    <w:tmpl w:val="35E83B33"/>
    <w:lvl w:ilvl="0" w:tentative="0">
      <w:start w:val="0"/>
      <w:numFmt w:val="bullet"/>
      <w:lvlText w:val="•"/>
      <w:lvlJc w:val="left"/>
      <w:rPr>
        <w:color w:val="3370FF"/>
      </w:rPr>
    </w:lvl>
  </w:abstractNum>
  <w:abstractNum w:abstractNumId="110">
    <w:nsid w:val="38EAC418"/>
    <w:multiLevelType w:val="singleLevel"/>
    <w:tmpl w:val="38EAC418"/>
    <w:lvl w:ilvl="0" w:tentative="0">
      <w:start w:val="16"/>
      <w:numFmt w:val="decimal"/>
      <w:lvlText w:val="%1."/>
      <w:lvlJc w:val="left"/>
      <w:rPr>
        <w:color w:val="3370FF"/>
      </w:rPr>
    </w:lvl>
  </w:abstractNum>
  <w:abstractNum w:abstractNumId="111">
    <w:nsid w:val="39A0D9AC"/>
    <w:multiLevelType w:val="singleLevel"/>
    <w:tmpl w:val="39A0D9AC"/>
    <w:lvl w:ilvl="0" w:tentative="0">
      <w:start w:val="0"/>
      <w:numFmt w:val="bullet"/>
      <w:lvlText w:val="•"/>
      <w:lvlJc w:val="left"/>
      <w:rPr>
        <w:color w:val="3370FF"/>
      </w:rPr>
    </w:lvl>
  </w:abstractNum>
  <w:abstractNum w:abstractNumId="112">
    <w:nsid w:val="3A7FBA26"/>
    <w:multiLevelType w:val="singleLevel"/>
    <w:tmpl w:val="3A7FBA26"/>
    <w:lvl w:ilvl="0" w:tentative="0">
      <w:start w:val="18"/>
      <w:numFmt w:val="decimal"/>
      <w:lvlText w:val="%1."/>
      <w:lvlJc w:val="left"/>
      <w:rPr>
        <w:color w:val="3370FF"/>
      </w:rPr>
    </w:lvl>
  </w:abstractNum>
  <w:abstractNum w:abstractNumId="113">
    <w:nsid w:val="3B8127DF"/>
    <w:multiLevelType w:val="singleLevel"/>
    <w:tmpl w:val="3B8127DF"/>
    <w:lvl w:ilvl="0" w:tentative="0">
      <w:start w:val="0"/>
      <w:numFmt w:val="bullet"/>
      <w:lvlText w:val="•"/>
      <w:lvlJc w:val="left"/>
      <w:rPr>
        <w:color w:val="3370FF"/>
      </w:rPr>
    </w:lvl>
  </w:abstractNum>
  <w:abstractNum w:abstractNumId="114">
    <w:nsid w:val="3FE315B6"/>
    <w:multiLevelType w:val="singleLevel"/>
    <w:tmpl w:val="3FE315B6"/>
    <w:lvl w:ilvl="0" w:tentative="0">
      <w:start w:val="1"/>
      <w:numFmt w:val="decimal"/>
      <w:lvlText w:val="%1."/>
      <w:lvlJc w:val="left"/>
      <w:rPr>
        <w:color w:val="3370FF"/>
      </w:rPr>
    </w:lvl>
  </w:abstractNum>
  <w:abstractNum w:abstractNumId="115">
    <w:nsid w:val="40B249F9"/>
    <w:multiLevelType w:val="singleLevel"/>
    <w:tmpl w:val="40B249F9"/>
    <w:lvl w:ilvl="0" w:tentative="0">
      <w:start w:val="0"/>
      <w:numFmt w:val="bullet"/>
      <w:lvlText w:val="•"/>
      <w:lvlJc w:val="left"/>
      <w:rPr>
        <w:color w:val="3370FF"/>
      </w:rPr>
    </w:lvl>
  </w:abstractNum>
  <w:abstractNum w:abstractNumId="116">
    <w:nsid w:val="40F245EA"/>
    <w:multiLevelType w:val="singleLevel"/>
    <w:tmpl w:val="40F245EA"/>
    <w:lvl w:ilvl="0" w:tentative="0">
      <w:start w:val="11"/>
      <w:numFmt w:val="decimal"/>
      <w:lvlText w:val="%1."/>
      <w:lvlJc w:val="left"/>
      <w:rPr>
        <w:color w:val="3370FF"/>
      </w:rPr>
    </w:lvl>
  </w:abstractNum>
  <w:abstractNum w:abstractNumId="117">
    <w:nsid w:val="4258023A"/>
    <w:multiLevelType w:val="singleLevel"/>
    <w:tmpl w:val="4258023A"/>
    <w:lvl w:ilvl="0" w:tentative="0">
      <w:start w:val="10"/>
      <w:numFmt w:val="decimal"/>
      <w:lvlText w:val="%1."/>
      <w:lvlJc w:val="left"/>
      <w:rPr>
        <w:color w:val="3370FF"/>
      </w:rPr>
    </w:lvl>
  </w:abstractNum>
  <w:abstractNum w:abstractNumId="118">
    <w:nsid w:val="46A08BB8"/>
    <w:multiLevelType w:val="singleLevel"/>
    <w:tmpl w:val="46A08BB8"/>
    <w:lvl w:ilvl="0" w:tentative="0">
      <w:start w:val="0"/>
      <w:numFmt w:val="bullet"/>
      <w:lvlText w:val="•"/>
      <w:lvlJc w:val="left"/>
      <w:rPr>
        <w:color w:val="3370FF"/>
      </w:rPr>
    </w:lvl>
  </w:abstractNum>
  <w:abstractNum w:abstractNumId="119">
    <w:nsid w:val="4C1BAE26"/>
    <w:multiLevelType w:val="singleLevel"/>
    <w:tmpl w:val="4C1BAE26"/>
    <w:lvl w:ilvl="0" w:tentative="0">
      <w:start w:val="0"/>
      <w:numFmt w:val="bullet"/>
      <w:lvlText w:val="•"/>
      <w:lvlJc w:val="left"/>
      <w:rPr>
        <w:color w:val="3370FF"/>
      </w:rPr>
    </w:lvl>
  </w:abstractNum>
  <w:abstractNum w:abstractNumId="120">
    <w:nsid w:val="4C3D7A74"/>
    <w:multiLevelType w:val="singleLevel"/>
    <w:tmpl w:val="4C3D7A74"/>
    <w:lvl w:ilvl="0" w:tentative="0">
      <w:start w:val="0"/>
      <w:numFmt w:val="bullet"/>
      <w:lvlText w:val="•"/>
      <w:lvlJc w:val="left"/>
      <w:rPr>
        <w:color w:val="3370FF"/>
      </w:rPr>
    </w:lvl>
  </w:abstractNum>
  <w:abstractNum w:abstractNumId="121">
    <w:nsid w:val="4CD1E351"/>
    <w:multiLevelType w:val="singleLevel"/>
    <w:tmpl w:val="4CD1E351"/>
    <w:lvl w:ilvl="0" w:tentative="0">
      <w:start w:val="0"/>
      <w:numFmt w:val="bullet"/>
      <w:lvlText w:val="•"/>
      <w:lvlJc w:val="left"/>
      <w:rPr>
        <w:color w:val="3370FF"/>
      </w:rPr>
    </w:lvl>
  </w:abstractNum>
  <w:abstractNum w:abstractNumId="122">
    <w:nsid w:val="4D4DC07F"/>
    <w:multiLevelType w:val="singleLevel"/>
    <w:tmpl w:val="4D4DC07F"/>
    <w:lvl w:ilvl="0" w:tentative="0">
      <w:start w:val="0"/>
      <w:numFmt w:val="bullet"/>
      <w:lvlText w:val="•"/>
      <w:lvlJc w:val="left"/>
      <w:rPr>
        <w:color w:val="3370FF"/>
      </w:rPr>
    </w:lvl>
  </w:abstractNum>
  <w:abstractNum w:abstractNumId="123">
    <w:nsid w:val="4D63189B"/>
    <w:multiLevelType w:val="singleLevel"/>
    <w:tmpl w:val="4D63189B"/>
    <w:lvl w:ilvl="0" w:tentative="0">
      <w:start w:val="13"/>
      <w:numFmt w:val="decimal"/>
      <w:lvlText w:val="%1."/>
      <w:lvlJc w:val="left"/>
      <w:rPr>
        <w:color w:val="3370FF"/>
      </w:rPr>
    </w:lvl>
  </w:abstractNum>
  <w:abstractNum w:abstractNumId="124">
    <w:nsid w:val="4D94DA66"/>
    <w:multiLevelType w:val="singleLevel"/>
    <w:tmpl w:val="4D94DA66"/>
    <w:lvl w:ilvl="0" w:tentative="0">
      <w:start w:val="0"/>
      <w:numFmt w:val="bullet"/>
      <w:lvlText w:val="•"/>
      <w:lvlJc w:val="left"/>
      <w:rPr>
        <w:color w:val="3370FF"/>
      </w:rPr>
    </w:lvl>
  </w:abstractNum>
  <w:abstractNum w:abstractNumId="125">
    <w:nsid w:val="4FB438A5"/>
    <w:multiLevelType w:val="singleLevel"/>
    <w:tmpl w:val="4FB438A5"/>
    <w:lvl w:ilvl="0" w:tentative="0">
      <w:start w:val="14"/>
      <w:numFmt w:val="decimal"/>
      <w:lvlText w:val="%1."/>
      <w:lvlJc w:val="left"/>
      <w:rPr>
        <w:color w:val="3370FF"/>
      </w:rPr>
    </w:lvl>
  </w:abstractNum>
  <w:abstractNum w:abstractNumId="126">
    <w:nsid w:val="51C4BC33"/>
    <w:multiLevelType w:val="singleLevel"/>
    <w:tmpl w:val="51C4BC33"/>
    <w:lvl w:ilvl="0" w:tentative="0">
      <w:start w:val="7"/>
      <w:numFmt w:val="decimal"/>
      <w:lvlText w:val="%1."/>
      <w:lvlJc w:val="left"/>
      <w:rPr>
        <w:color w:val="3370FF"/>
      </w:rPr>
    </w:lvl>
  </w:abstractNum>
  <w:abstractNum w:abstractNumId="127">
    <w:nsid w:val="54701CA1"/>
    <w:multiLevelType w:val="singleLevel"/>
    <w:tmpl w:val="54701CA1"/>
    <w:lvl w:ilvl="0" w:tentative="0">
      <w:start w:val="1"/>
      <w:numFmt w:val="decimal"/>
      <w:lvlText w:val="%1."/>
      <w:lvlJc w:val="left"/>
      <w:rPr>
        <w:color w:val="3370FF"/>
      </w:rPr>
    </w:lvl>
  </w:abstractNum>
  <w:abstractNum w:abstractNumId="128">
    <w:nsid w:val="58765686"/>
    <w:multiLevelType w:val="singleLevel"/>
    <w:tmpl w:val="58765686"/>
    <w:lvl w:ilvl="0" w:tentative="0">
      <w:start w:val="0"/>
      <w:numFmt w:val="bullet"/>
      <w:lvlText w:val="•"/>
      <w:lvlJc w:val="left"/>
      <w:rPr>
        <w:color w:val="3370FF"/>
      </w:rPr>
    </w:lvl>
  </w:abstractNum>
  <w:abstractNum w:abstractNumId="129">
    <w:nsid w:val="59ADCABA"/>
    <w:multiLevelType w:val="singleLevel"/>
    <w:tmpl w:val="59ADCABA"/>
    <w:lvl w:ilvl="0" w:tentative="0">
      <w:start w:val="3"/>
      <w:numFmt w:val="decimal"/>
      <w:lvlText w:val="%1."/>
      <w:lvlJc w:val="left"/>
      <w:rPr>
        <w:color w:val="3370FF"/>
      </w:rPr>
    </w:lvl>
  </w:abstractNum>
  <w:abstractNum w:abstractNumId="130">
    <w:nsid w:val="59EEFD2A"/>
    <w:multiLevelType w:val="singleLevel"/>
    <w:tmpl w:val="59EEFD2A"/>
    <w:lvl w:ilvl="0" w:tentative="0">
      <w:start w:val="0"/>
      <w:numFmt w:val="bullet"/>
      <w:lvlText w:val="•"/>
      <w:lvlJc w:val="left"/>
      <w:rPr>
        <w:color w:val="3370FF"/>
      </w:rPr>
    </w:lvl>
  </w:abstractNum>
  <w:abstractNum w:abstractNumId="131">
    <w:nsid w:val="5A241D34"/>
    <w:multiLevelType w:val="singleLevel"/>
    <w:tmpl w:val="5A241D34"/>
    <w:lvl w:ilvl="0" w:tentative="0">
      <w:start w:val="0"/>
      <w:numFmt w:val="bullet"/>
      <w:lvlText w:val="•"/>
      <w:lvlJc w:val="left"/>
      <w:rPr>
        <w:color w:val="3370FF"/>
      </w:rPr>
    </w:lvl>
  </w:abstractNum>
  <w:abstractNum w:abstractNumId="132">
    <w:nsid w:val="5E29AB5A"/>
    <w:multiLevelType w:val="singleLevel"/>
    <w:tmpl w:val="5E29AB5A"/>
    <w:lvl w:ilvl="0" w:tentative="0">
      <w:start w:val="0"/>
      <w:numFmt w:val="bullet"/>
      <w:lvlText w:val="•"/>
      <w:lvlJc w:val="left"/>
      <w:rPr>
        <w:color w:val="3370FF"/>
      </w:rPr>
    </w:lvl>
  </w:abstractNum>
  <w:abstractNum w:abstractNumId="133">
    <w:nsid w:val="5FCE4367"/>
    <w:multiLevelType w:val="singleLevel"/>
    <w:tmpl w:val="5FCE4367"/>
    <w:lvl w:ilvl="0" w:tentative="0">
      <w:start w:val="0"/>
      <w:numFmt w:val="bullet"/>
      <w:lvlText w:val="•"/>
      <w:lvlJc w:val="left"/>
      <w:rPr>
        <w:color w:val="3370FF"/>
      </w:rPr>
    </w:lvl>
  </w:abstractNum>
  <w:abstractNum w:abstractNumId="134">
    <w:nsid w:val="5FFFB1A7"/>
    <w:multiLevelType w:val="singleLevel"/>
    <w:tmpl w:val="5FFFB1A7"/>
    <w:lvl w:ilvl="0" w:tentative="0">
      <w:start w:val="0"/>
      <w:numFmt w:val="bullet"/>
      <w:lvlText w:val="•"/>
      <w:lvlJc w:val="left"/>
      <w:rPr>
        <w:color w:val="3370FF"/>
      </w:rPr>
    </w:lvl>
  </w:abstractNum>
  <w:abstractNum w:abstractNumId="135">
    <w:nsid w:val="60382F6E"/>
    <w:multiLevelType w:val="singleLevel"/>
    <w:tmpl w:val="60382F6E"/>
    <w:lvl w:ilvl="0" w:tentative="0">
      <w:start w:val="0"/>
      <w:numFmt w:val="bullet"/>
      <w:lvlText w:val="•"/>
      <w:lvlJc w:val="left"/>
      <w:rPr>
        <w:color w:val="3370FF"/>
      </w:rPr>
    </w:lvl>
  </w:abstractNum>
  <w:abstractNum w:abstractNumId="136">
    <w:nsid w:val="610EFE5C"/>
    <w:multiLevelType w:val="singleLevel"/>
    <w:tmpl w:val="610EFE5C"/>
    <w:lvl w:ilvl="0" w:tentative="0">
      <w:start w:val="0"/>
      <w:numFmt w:val="bullet"/>
      <w:lvlText w:val="•"/>
      <w:lvlJc w:val="left"/>
      <w:rPr>
        <w:color w:val="3370FF"/>
      </w:rPr>
    </w:lvl>
  </w:abstractNum>
  <w:abstractNum w:abstractNumId="137">
    <w:nsid w:val="629F7852"/>
    <w:multiLevelType w:val="singleLevel"/>
    <w:tmpl w:val="629F7852"/>
    <w:lvl w:ilvl="0" w:tentative="0">
      <w:start w:val="0"/>
      <w:numFmt w:val="bullet"/>
      <w:lvlText w:val="•"/>
      <w:lvlJc w:val="left"/>
      <w:rPr>
        <w:color w:val="3370FF"/>
      </w:rPr>
    </w:lvl>
  </w:abstractNum>
  <w:abstractNum w:abstractNumId="138">
    <w:nsid w:val="65CD0074"/>
    <w:multiLevelType w:val="singleLevel"/>
    <w:tmpl w:val="65CD0074"/>
    <w:lvl w:ilvl="0" w:tentative="0">
      <w:start w:val="0"/>
      <w:numFmt w:val="bullet"/>
      <w:lvlText w:val="•"/>
      <w:lvlJc w:val="left"/>
      <w:rPr>
        <w:color w:val="3370FF"/>
      </w:rPr>
    </w:lvl>
  </w:abstractNum>
  <w:abstractNum w:abstractNumId="139">
    <w:nsid w:val="68B298F7"/>
    <w:multiLevelType w:val="singleLevel"/>
    <w:tmpl w:val="68B298F7"/>
    <w:lvl w:ilvl="0" w:tentative="0">
      <w:start w:val="0"/>
      <w:numFmt w:val="bullet"/>
      <w:lvlText w:val="•"/>
      <w:lvlJc w:val="left"/>
      <w:rPr>
        <w:color w:val="3370FF"/>
      </w:rPr>
    </w:lvl>
  </w:abstractNum>
  <w:abstractNum w:abstractNumId="140">
    <w:nsid w:val="6AFC2A1C"/>
    <w:multiLevelType w:val="singleLevel"/>
    <w:tmpl w:val="6AFC2A1C"/>
    <w:lvl w:ilvl="0" w:tentative="0">
      <w:start w:val="1"/>
      <w:numFmt w:val="decimal"/>
      <w:lvlText w:val="%1."/>
      <w:lvlJc w:val="left"/>
      <w:rPr>
        <w:color w:val="3370FF"/>
      </w:rPr>
    </w:lvl>
  </w:abstractNum>
  <w:abstractNum w:abstractNumId="141">
    <w:nsid w:val="6D423078"/>
    <w:multiLevelType w:val="singleLevel"/>
    <w:tmpl w:val="6D423078"/>
    <w:lvl w:ilvl="0" w:tentative="0">
      <w:start w:val="3"/>
      <w:numFmt w:val="decimal"/>
      <w:lvlText w:val="%1."/>
      <w:lvlJc w:val="left"/>
      <w:rPr>
        <w:color w:val="3370FF"/>
      </w:rPr>
    </w:lvl>
  </w:abstractNum>
  <w:abstractNum w:abstractNumId="142">
    <w:nsid w:val="700FDCEF"/>
    <w:multiLevelType w:val="singleLevel"/>
    <w:tmpl w:val="700FDCEF"/>
    <w:lvl w:ilvl="0" w:tentative="0">
      <w:start w:val="0"/>
      <w:numFmt w:val="bullet"/>
      <w:lvlText w:val="•"/>
      <w:lvlJc w:val="left"/>
      <w:rPr>
        <w:color w:val="3370FF"/>
      </w:rPr>
    </w:lvl>
  </w:abstractNum>
  <w:abstractNum w:abstractNumId="143">
    <w:nsid w:val="72183CF9"/>
    <w:multiLevelType w:val="singleLevel"/>
    <w:tmpl w:val="72183CF9"/>
    <w:lvl w:ilvl="0" w:tentative="0">
      <w:start w:val="0"/>
      <w:numFmt w:val="bullet"/>
      <w:lvlText w:val="•"/>
      <w:lvlJc w:val="left"/>
      <w:rPr>
        <w:color w:val="3370FF"/>
      </w:rPr>
    </w:lvl>
  </w:abstractNum>
  <w:abstractNum w:abstractNumId="144">
    <w:nsid w:val="74C28B35"/>
    <w:multiLevelType w:val="singleLevel"/>
    <w:tmpl w:val="74C28B35"/>
    <w:lvl w:ilvl="0" w:tentative="0">
      <w:start w:val="0"/>
      <w:numFmt w:val="bullet"/>
      <w:lvlText w:val="•"/>
      <w:lvlJc w:val="left"/>
      <w:rPr>
        <w:color w:val="3370FF"/>
      </w:rPr>
    </w:lvl>
  </w:abstractNum>
  <w:abstractNum w:abstractNumId="145">
    <w:nsid w:val="77633216"/>
    <w:multiLevelType w:val="singleLevel"/>
    <w:tmpl w:val="77633216"/>
    <w:lvl w:ilvl="0" w:tentative="0">
      <w:start w:val="0"/>
      <w:numFmt w:val="bullet"/>
      <w:lvlText w:val="•"/>
      <w:lvlJc w:val="left"/>
      <w:rPr>
        <w:color w:val="3370FF"/>
      </w:rPr>
    </w:lvl>
  </w:abstractNum>
  <w:abstractNum w:abstractNumId="146">
    <w:nsid w:val="77ECEA79"/>
    <w:multiLevelType w:val="singleLevel"/>
    <w:tmpl w:val="77ECEA79"/>
    <w:lvl w:ilvl="0" w:tentative="0">
      <w:start w:val="0"/>
      <w:numFmt w:val="bullet"/>
      <w:lvlText w:val="•"/>
      <w:lvlJc w:val="left"/>
      <w:rPr>
        <w:color w:val="3370FF"/>
      </w:rPr>
    </w:lvl>
  </w:abstractNum>
  <w:abstractNum w:abstractNumId="147">
    <w:nsid w:val="79AA4FA4"/>
    <w:multiLevelType w:val="singleLevel"/>
    <w:tmpl w:val="79AA4FA4"/>
    <w:lvl w:ilvl="0" w:tentative="0">
      <w:start w:val="0"/>
      <w:numFmt w:val="bullet"/>
      <w:lvlText w:val="•"/>
      <w:lvlJc w:val="left"/>
      <w:rPr>
        <w:color w:val="3370FF"/>
      </w:rPr>
    </w:lvl>
  </w:abstractNum>
  <w:abstractNum w:abstractNumId="148">
    <w:nsid w:val="7C246926"/>
    <w:multiLevelType w:val="singleLevel"/>
    <w:tmpl w:val="7C246926"/>
    <w:lvl w:ilvl="0" w:tentative="0">
      <w:start w:val="0"/>
      <w:numFmt w:val="bullet"/>
      <w:lvlText w:val="•"/>
      <w:lvlJc w:val="left"/>
      <w:rPr>
        <w:color w:val="3370FF"/>
      </w:rPr>
    </w:lvl>
  </w:abstractNum>
  <w:abstractNum w:abstractNumId="149">
    <w:nsid w:val="7DEC2089"/>
    <w:multiLevelType w:val="singleLevel"/>
    <w:tmpl w:val="7DEC2089"/>
    <w:lvl w:ilvl="0" w:tentative="0">
      <w:start w:val="0"/>
      <w:numFmt w:val="bullet"/>
      <w:lvlText w:val="•"/>
      <w:lvlJc w:val="left"/>
      <w:rPr>
        <w:color w:val="3370FF"/>
      </w:rPr>
    </w:lvl>
  </w:abstractNum>
  <w:num w:numId="1">
    <w:abstractNumId w:val="72"/>
  </w:num>
  <w:num w:numId="2">
    <w:abstractNumId w:val="46"/>
  </w:num>
  <w:num w:numId="3">
    <w:abstractNumId w:val="129"/>
  </w:num>
  <w:num w:numId="4">
    <w:abstractNumId w:val="39"/>
  </w:num>
  <w:num w:numId="5">
    <w:abstractNumId w:val="31"/>
  </w:num>
  <w:num w:numId="6">
    <w:abstractNumId w:val="78"/>
  </w:num>
  <w:num w:numId="7">
    <w:abstractNumId w:val="101"/>
  </w:num>
  <w:num w:numId="8">
    <w:abstractNumId w:val="143"/>
  </w:num>
  <w:num w:numId="9">
    <w:abstractNumId w:val="75"/>
  </w:num>
  <w:num w:numId="10">
    <w:abstractNumId w:val="8"/>
  </w:num>
  <w:num w:numId="11">
    <w:abstractNumId w:val="102"/>
  </w:num>
  <w:num w:numId="12">
    <w:abstractNumId w:val="131"/>
  </w:num>
  <w:num w:numId="13">
    <w:abstractNumId w:val="43"/>
  </w:num>
  <w:num w:numId="14">
    <w:abstractNumId w:val="122"/>
  </w:num>
  <w:num w:numId="15">
    <w:abstractNumId w:val="67"/>
  </w:num>
  <w:num w:numId="16">
    <w:abstractNumId w:val="99"/>
  </w:num>
  <w:num w:numId="17">
    <w:abstractNumId w:val="53"/>
  </w:num>
  <w:num w:numId="18">
    <w:abstractNumId w:val="50"/>
  </w:num>
  <w:num w:numId="19">
    <w:abstractNumId w:val="16"/>
  </w:num>
  <w:num w:numId="20">
    <w:abstractNumId w:val="119"/>
  </w:num>
  <w:num w:numId="21">
    <w:abstractNumId w:val="135"/>
  </w:num>
  <w:num w:numId="22">
    <w:abstractNumId w:val="84"/>
  </w:num>
  <w:num w:numId="23">
    <w:abstractNumId w:val="118"/>
  </w:num>
  <w:num w:numId="24">
    <w:abstractNumId w:val="28"/>
  </w:num>
  <w:num w:numId="25">
    <w:abstractNumId w:val="148"/>
  </w:num>
  <w:num w:numId="26">
    <w:abstractNumId w:val="146"/>
  </w:num>
  <w:num w:numId="27">
    <w:abstractNumId w:val="38"/>
  </w:num>
  <w:num w:numId="28">
    <w:abstractNumId w:val="137"/>
  </w:num>
  <w:num w:numId="29">
    <w:abstractNumId w:val="9"/>
  </w:num>
  <w:num w:numId="30">
    <w:abstractNumId w:val="111"/>
  </w:num>
  <w:num w:numId="31">
    <w:abstractNumId w:val="3"/>
  </w:num>
  <w:num w:numId="32">
    <w:abstractNumId w:val="128"/>
  </w:num>
  <w:num w:numId="33">
    <w:abstractNumId w:val="149"/>
  </w:num>
  <w:num w:numId="34">
    <w:abstractNumId w:val="0"/>
  </w:num>
  <w:num w:numId="35">
    <w:abstractNumId w:val="98"/>
  </w:num>
  <w:num w:numId="36">
    <w:abstractNumId w:val="124"/>
  </w:num>
  <w:num w:numId="37">
    <w:abstractNumId w:val="70"/>
  </w:num>
  <w:num w:numId="38">
    <w:abstractNumId w:val="55"/>
  </w:num>
  <w:num w:numId="39">
    <w:abstractNumId w:val="106"/>
  </w:num>
  <w:num w:numId="40">
    <w:abstractNumId w:val="147"/>
  </w:num>
  <w:num w:numId="41">
    <w:abstractNumId w:val="34"/>
  </w:num>
  <w:num w:numId="42">
    <w:abstractNumId w:val="6"/>
  </w:num>
  <w:num w:numId="43">
    <w:abstractNumId w:val="33"/>
  </w:num>
  <w:num w:numId="44">
    <w:abstractNumId w:val="132"/>
  </w:num>
  <w:num w:numId="45">
    <w:abstractNumId w:val="2"/>
  </w:num>
  <w:num w:numId="46">
    <w:abstractNumId w:val="90"/>
  </w:num>
  <w:num w:numId="47">
    <w:abstractNumId w:val="5"/>
  </w:num>
  <w:num w:numId="48">
    <w:abstractNumId w:val="134"/>
  </w:num>
  <w:num w:numId="49">
    <w:abstractNumId w:val="144"/>
  </w:num>
  <w:num w:numId="50">
    <w:abstractNumId w:val="120"/>
  </w:num>
  <w:num w:numId="51">
    <w:abstractNumId w:val="107"/>
  </w:num>
  <w:num w:numId="52">
    <w:abstractNumId w:val="138"/>
  </w:num>
  <w:num w:numId="53">
    <w:abstractNumId w:val="79"/>
  </w:num>
  <w:num w:numId="54">
    <w:abstractNumId w:val="82"/>
  </w:num>
  <w:num w:numId="55">
    <w:abstractNumId w:val="49"/>
  </w:num>
  <w:num w:numId="56">
    <w:abstractNumId w:val="108"/>
  </w:num>
  <w:num w:numId="57">
    <w:abstractNumId w:val="93"/>
  </w:num>
  <w:num w:numId="58">
    <w:abstractNumId w:val="61"/>
  </w:num>
  <w:num w:numId="59">
    <w:abstractNumId w:val="97"/>
  </w:num>
  <w:num w:numId="60">
    <w:abstractNumId w:val="30"/>
  </w:num>
  <w:num w:numId="61">
    <w:abstractNumId w:val="115"/>
  </w:num>
  <w:num w:numId="62">
    <w:abstractNumId w:val="85"/>
  </w:num>
  <w:num w:numId="63">
    <w:abstractNumId w:val="109"/>
  </w:num>
  <w:num w:numId="64">
    <w:abstractNumId w:val="76"/>
  </w:num>
  <w:num w:numId="65">
    <w:abstractNumId w:val="41"/>
  </w:num>
  <w:num w:numId="66">
    <w:abstractNumId w:val="87"/>
  </w:num>
  <w:num w:numId="67">
    <w:abstractNumId w:val="29"/>
  </w:num>
  <w:num w:numId="68">
    <w:abstractNumId w:val="113"/>
  </w:num>
  <w:num w:numId="69">
    <w:abstractNumId w:val="22"/>
  </w:num>
  <w:num w:numId="70">
    <w:abstractNumId w:val="69"/>
  </w:num>
  <w:num w:numId="71">
    <w:abstractNumId w:val="105"/>
  </w:num>
  <w:num w:numId="72">
    <w:abstractNumId w:val="71"/>
  </w:num>
  <w:num w:numId="73">
    <w:abstractNumId w:val="89"/>
  </w:num>
  <w:num w:numId="74">
    <w:abstractNumId w:val="142"/>
  </w:num>
  <w:num w:numId="75">
    <w:abstractNumId w:val="57"/>
  </w:num>
  <w:num w:numId="76">
    <w:abstractNumId w:val="42"/>
  </w:num>
  <w:num w:numId="77">
    <w:abstractNumId w:val="21"/>
  </w:num>
  <w:num w:numId="78">
    <w:abstractNumId w:val="145"/>
  </w:num>
  <w:num w:numId="79">
    <w:abstractNumId w:val="51"/>
  </w:num>
  <w:num w:numId="80">
    <w:abstractNumId w:val="32"/>
  </w:num>
  <w:num w:numId="81">
    <w:abstractNumId w:val="104"/>
  </w:num>
  <w:num w:numId="82">
    <w:abstractNumId w:val="59"/>
  </w:num>
  <w:num w:numId="83">
    <w:abstractNumId w:val="13"/>
  </w:num>
  <w:num w:numId="84">
    <w:abstractNumId w:val="130"/>
  </w:num>
  <w:num w:numId="85">
    <w:abstractNumId w:val="36"/>
  </w:num>
  <w:num w:numId="86">
    <w:abstractNumId w:val="27"/>
  </w:num>
  <w:num w:numId="87">
    <w:abstractNumId w:val="10"/>
  </w:num>
  <w:num w:numId="88">
    <w:abstractNumId w:val="17"/>
  </w:num>
  <w:num w:numId="89">
    <w:abstractNumId w:val="25"/>
  </w:num>
  <w:num w:numId="90">
    <w:abstractNumId w:val="7"/>
  </w:num>
  <w:num w:numId="91">
    <w:abstractNumId w:val="92"/>
  </w:num>
  <w:num w:numId="92">
    <w:abstractNumId w:val="37"/>
  </w:num>
  <w:num w:numId="93">
    <w:abstractNumId w:val="88"/>
  </w:num>
  <w:num w:numId="94">
    <w:abstractNumId w:val="47"/>
  </w:num>
  <w:num w:numId="95">
    <w:abstractNumId w:val="139"/>
  </w:num>
  <w:num w:numId="96">
    <w:abstractNumId w:val="35"/>
  </w:num>
  <w:num w:numId="97">
    <w:abstractNumId w:val="68"/>
  </w:num>
  <w:num w:numId="98">
    <w:abstractNumId w:val="121"/>
  </w:num>
  <w:num w:numId="99">
    <w:abstractNumId w:val="14"/>
  </w:num>
  <w:num w:numId="100">
    <w:abstractNumId w:val="54"/>
  </w:num>
  <w:num w:numId="101">
    <w:abstractNumId w:val="91"/>
  </w:num>
  <w:num w:numId="102">
    <w:abstractNumId w:val="24"/>
  </w:num>
  <w:num w:numId="103">
    <w:abstractNumId w:val="136"/>
  </w:num>
  <w:num w:numId="104">
    <w:abstractNumId w:val="1"/>
  </w:num>
  <w:num w:numId="105">
    <w:abstractNumId w:val="73"/>
  </w:num>
  <w:num w:numId="106">
    <w:abstractNumId w:val="20"/>
  </w:num>
  <w:num w:numId="107">
    <w:abstractNumId w:val="40"/>
  </w:num>
  <w:num w:numId="108">
    <w:abstractNumId w:val="66"/>
  </w:num>
  <w:num w:numId="109">
    <w:abstractNumId w:val="133"/>
  </w:num>
  <w:num w:numId="110">
    <w:abstractNumId w:val="64"/>
  </w:num>
  <w:num w:numId="111">
    <w:abstractNumId w:val="140"/>
  </w:num>
  <w:num w:numId="112">
    <w:abstractNumId w:val="52"/>
  </w:num>
  <w:num w:numId="113">
    <w:abstractNumId w:val="23"/>
  </w:num>
  <w:num w:numId="114">
    <w:abstractNumId w:val="4"/>
  </w:num>
  <w:num w:numId="115">
    <w:abstractNumId w:val="26"/>
  </w:num>
  <w:num w:numId="116">
    <w:abstractNumId w:val="80"/>
  </w:num>
  <w:num w:numId="117">
    <w:abstractNumId w:val="127"/>
  </w:num>
  <w:num w:numId="118">
    <w:abstractNumId w:val="95"/>
  </w:num>
  <w:num w:numId="119">
    <w:abstractNumId w:val="12"/>
  </w:num>
  <w:num w:numId="120">
    <w:abstractNumId w:val="77"/>
  </w:num>
  <w:num w:numId="121">
    <w:abstractNumId w:val="19"/>
  </w:num>
  <w:num w:numId="122">
    <w:abstractNumId w:val="103"/>
  </w:num>
  <w:num w:numId="123">
    <w:abstractNumId w:val="126"/>
  </w:num>
  <w:num w:numId="124">
    <w:abstractNumId w:val="45"/>
  </w:num>
  <w:num w:numId="125">
    <w:abstractNumId w:val="15"/>
  </w:num>
  <w:num w:numId="126">
    <w:abstractNumId w:val="100"/>
  </w:num>
  <w:num w:numId="127">
    <w:abstractNumId w:val="116"/>
  </w:num>
  <w:num w:numId="128">
    <w:abstractNumId w:val="86"/>
  </w:num>
  <w:num w:numId="129">
    <w:abstractNumId w:val="123"/>
  </w:num>
  <w:num w:numId="130">
    <w:abstractNumId w:val="125"/>
  </w:num>
  <w:num w:numId="131">
    <w:abstractNumId w:val="96"/>
  </w:num>
  <w:num w:numId="132">
    <w:abstractNumId w:val="58"/>
  </w:num>
  <w:num w:numId="133">
    <w:abstractNumId w:val="18"/>
  </w:num>
  <w:num w:numId="134">
    <w:abstractNumId w:val="112"/>
  </w:num>
  <w:num w:numId="135">
    <w:abstractNumId w:val="114"/>
  </w:num>
  <w:num w:numId="136">
    <w:abstractNumId w:val="83"/>
  </w:num>
  <w:num w:numId="137">
    <w:abstractNumId w:val="141"/>
  </w:num>
  <w:num w:numId="138">
    <w:abstractNumId w:val="56"/>
  </w:num>
  <w:num w:numId="139">
    <w:abstractNumId w:val="94"/>
  </w:num>
  <w:num w:numId="140">
    <w:abstractNumId w:val="81"/>
  </w:num>
  <w:num w:numId="141">
    <w:abstractNumId w:val="60"/>
  </w:num>
  <w:num w:numId="142">
    <w:abstractNumId w:val="63"/>
  </w:num>
  <w:num w:numId="143">
    <w:abstractNumId w:val="48"/>
  </w:num>
  <w:num w:numId="144">
    <w:abstractNumId w:val="117"/>
  </w:num>
  <w:num w:numId="145">
    <w:abstractNumId w:val="65"/>
  </w:num>
  <w:num w:numId="146">
    <w:abstractNumId w:val="11"/>
  </w:num>
  <w:num w:numId="147">
    <w:abstractNumId w:val="62"/>
  </w:num>
  <w:num w:numId="148">
    <w:abstractNumId w:val="74"/>
  </w:num>
  <w:num w:numId="149">
    <w:abstractNumId w:val="44"/>
  </w:num>
  <w:num w:numId="150">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0B6011B"/>
    <w:rsid w:val="02160F0D"/>
    <w:rsid w:val="0F8B3374"/>
    <w:rsid w:val="16E11692"/>
    <w:rsid w:val="18091384"/>
    <w:rsid w:val="1DFE521F"/>
    <w:rsid w:val="28846321"/>
    <w:rsid w:val="41DA0172"/>
    <w:rsid w:val="42332E3A"/>
    <w:rsid w:val="61FF66A5"/>
    <w:rsid w:val="6F1324E8"/>
    <w:rsid w:val="72AC3A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5083</Words>
  <Characters>8990</Characters>
  <TotalTime>3</TotalTime>
  <ScaleCrop>false</ScaleCrop>
  <LinksUpToDate>false</LinksUpToDate>
  <CharactersWithSpaces>9699</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2026-02-26T15:08:00Z</dcterms:created>
  <dc:creator>Apache POI</dc:creator>
  <cp:lastModifiedBy>Administrator</cp:lastModifiedBy>
  <dcterms:modified xsi:type="dcterms:W3CDTF">2026-05-09T07:45:03Z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5519E0BF55514B9880787EBE2A51BD2E_12</vt:lpwstr>
  </property>
</Properties>
</file>